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Spec="right" w:tblpY="170"/>
        <w:tblW w:w="5000" w:type="pct"/>
        <w:tblLook w:val="0000" w:firstRow="0" w:lastRow="0" w:firstColumn="0" w:lastColumn="0" w:noHBand="0" w:noVBand="0"/>
      </w:tblPr>
      <w:tblGrid>
        <w:gridCol w:w="4887"/>
        <w:gridCol w:w="296"/>
        <w:gridCol w:w="4738"/>
      </w:tblGrid>
      <w:tr w:rsidR="00835768" w:rsidRPr="006337E5" w:rsidTr="00C854C9">
        <w:trPr>
          <w:trHeight w:val="2261"/>
        </w:trPr>
        <w:tc>
          <w:tcPr>
            <w:tcW w:w="2463" w:type="pct"/>
          </w:tcPr>
          <w:p w:rsidR="00835768" w:rsidRPr="006337E5" w:rsidRDefault="00835768" w:rsidP="00C854C9">
            <w:pPr>
              <w:rPr>
                <w:b/>
                <w:bCs/>
                <w:sz w:val="23"/>
                <w:szCs w:val="23"/>
              </w:rPr>
            </w:pPr>
            <w:r w:rsidRPr="006337E5">
              <w:rPr>
                <w:b/>
                <w:bCs/>
                <w:sz w:val="23"/>
                <w:szCs w:val="23"/>
              </w:rPr>
              <w:t>Утверждаю:</w:t>
            </w:r>
          </w:p>
          <w:p w:rsidR="00835768" w:rsidRPr="006337E5" w:rsidRDefault="00835768" w:rsidP="00C854C9">
            <w:pPr>
              <w:rPr>
                <w:sz w:val="23"/>
                <w:szCs w:val="23"/>
              </w:rPr>
            </w:pPr>
            <w:r w:rsidRPr="006337E5">
              <w:rPr>
                <w:sz w:val="23"/>
                <w:szCs w:val="23"/>
              </w:rPr>
              <w:t xml:space="preserve">Первый заместитель директора </w:t>
            </w:r>
            <w:r w:rsidRPr="006337E5">
              <w:rPr>
                <w:sz w:val="23"/>
                <w:szCs w:val="23"/>
              </w:rPr>
              <w:br/>
              <w:t>– Главный инженер филиала ПАО «Россети Центр и Приволжье»</w:t>
            </w:r>
            <w:r w:rsidR="006D33F2">
              <w:rPr>
                <w:sz w:val="23"/>
                <w:szCs w:val="23"/>
              </w:rPr>
              <w:t xml:space="preserve"> </w:t>
            </w:r>
            <w:r w:rsidRPr="006337E5">
              <w:rPr>
                <w:sz w:val="23"/>
                <w:szCs w:val="23"/>
              </w:rPr>
              <w:t>-</w:t>
            </w:r>
            <w:r w:rsidR="006D33F2">
              <w:rPr>
                <w:sz w:val="23"/>
                <w:szCs w:val="23"/>
              </w:rPr>
              <w:t xml:space="preserve"> </w:t>
            </w:r>
            <w:r w:rsidRPr="006337E5">
              <w:rPr>
                <w:sz w:val="23"/>
                <w:szCs w:val="23"/>
              </w:rPr>
              <w:t>«Калугаэнерго»</w:t>
            </w:r>
          </w:p>
          <w:p w:rsidR="00835768" w:rsidRPr="006337E5" w:rsidRDefault="00835768" w:rsidP="00C854C9">
            <w:pPr>
              <w:rPr>
                <w:sz w:val="23"/>
                <w:szCs w:val="23"/>
              </w:rPr>
            </w:pPr>
          </w:p>
          <w:p w:rsidR="00835768" w:rsidRPr="006337E5" w:rsidRDefault="00835768" w:rsidP="00C854C9">
            <w:pPr>
              <w:rPr>
                <w:sz w:val="23"/>
                <w:szCs w:val="23"/>
              </w:rPr>
            </w:pPr>
          </w:p>
          <w:p w:rsidR="00835768" w:rsidRPr="006337E5" w:rsidRDefault="00835768" w:rsidP="00C854C9">
            <w:pPr>
              <w:rPr>
                <w:sz w:val="23"/>
                <w:szCs w:val="23"/>
              </w:rPr>
            </w:pPr>
            <w:r w:rsidRPr="006337E5">
              <w:rPr>
                <w:sz w:val="23"/>
                <w:szCs w:val="23"/>
              </w:rPr>
              <w:t xml:space="preserve"> ________________________ / Митюхин А.Ю./</w:t>
            </w:r>
          </w:p>
          <w:p w:rsidR="00835768" w:rsidRPr="006337E5" w:rsidRDefault="00835768" w:rsidP="00C854C9">
            <w:pPr>
              <w:ind w:firstLine="888"/>
              <w:rPr>
                <w:sz w:val="18"/>
                <w:szCs w:val="18"/>
              </w:rPr>
            </w:pPr>
            <w:r w:rsidRPr="006337E5">
              <w:rPr>
                <w:sz w:val="18"/>
                <w:szCs w:val="18"/>
              </w:rPr>
              <w:t>(подпись)</w:t>
            </w:r>
          </w:p>
          <w:p w:rsidR="00835768" w:rsidRPr="006337E5" w:rsidRDefault="00835768" w:rsidP="006D33F2">
            <w:pPr>
              <w:rPr>
                <w:sz w:val="23"/>
                <w:szCs w:val="23"/>
              </w:rPr>
            </w:pPr>
            <w:r w:rsidRPr="006337E5">
              <w:rPr>
                <w:sz w:val="23"/>
                <w:szCs w:val="23"/>
              </w:rPr>
              <w:t>«</w:t>
            </w:r>
            <w:r w:rsidR="006D33F2">
              <w:rPr>
                <w:sz w:val="23"/>
                <w:szCs w:val="23"/>
              </w:rPr>
              <w:t>23</w:t>
            </w:r>
            <w:r w:rsidRPr="006337E5">
              <w:rPr>
                <w:sz w:val="23"/>
                <w:szCs w:val="23"/>
              </w:rPr>
              <w:t xml:space="preserve">» </w:t>
            </w:r>
            <w:r w:rsidR="006D33F2">
              <w:rPr>
                <w:sz w:val="23"/>
                <w:szCs w:val="23"/>
              </w:rPr>
              <w:t>июня 2026</w:t>
            </w:r>
            <w:r w:rsidRPr="006337E5">
              <w:rPr>
                <w:sz w:val="23"/>
                <w:szCs w:val="23"/>
              </w:rPr>
              <w:t>г.</w:t>
            </w:r>
          </w:p>
        </w:tc>
        <w:tc>
          <w:tcPr>
            <w:tcW w:w="149" w:type="pct"/>
          </w:tcPr>
          <w:p w:rsidR="00835768" w:rsidRPr="006337E5" w:rsidRDefault="00835768" w:rsidP="00C854C9">
            <w:pPr>
              <w:rPr>
                <w:b/>
                <w:sz w:val="23"/>
                <w:szCs w:val="23"/>
              </w:rPr>
            </w:pPr>
          </w:p>
        </w:tc>
        <w:tc>
          <w:tcPr>
            <w:tcW w:w="2388" w:type="pct"/>
          </w:tcPr>
          <w:p w:rsidR="00835768" w:rsidRPr="006337E5" w:rsidRDefault="00835768" w:rsidP="00C854C9">
            <w:pPr>
              <w:ind w:left="30"/>
              <w:rPr>
                <w:sz w:val="23"/>
                <w:szCs w:val="23"/>
              </w:rPr>
            </w:pPr>
            <w:r w:rsidRPr="006337E5">
              <w:rPr>
                <w:b/>
                <w:sz w:val="23"/>
                <w:szCs w:val="23"/>
              </w:rPr>
              <w:t>Согласовано</w:t>
            </w:r>
            <w:r w:rsidRPr="006337E5">
              <w:rPr>
                <w:sz w:val="23"/>
                <w:szCs w:val="23"/>
              </w:rPr>
              <w:t>:</w:t>
            </w:r>
          </w:p>
          <w:p w:rsidR="00835768" w:rsidRPr="006337E5" w:rsidRDefault="00835768" w:rsidP="00C854C9">
            <w:pPr>
              <w:ind w:left="30"/>
              <w:rPr>
                <w:sz w:val="23"/>
                <w:szCs w:val="23"/>
              </w:rPr>
            </w:pPr>
            <w:r w:rsidRPr="006337E5">
              <w:rPr>
                <w:sz w:val="23"/>
                <w:szCs w:val="23"/>
              </w:rPr>
              <w:t>Заместитель директора по инвестиционной деятельности филиала ПАО «Россети Центр и Приволжье»</w:t>
            </w:r>
            <w:r w:rsidR="006D33F2">
              <w:rPr>
                <w:sz w:val="23"/>
                <w:szCs w:val="23"/>
              </w:rPr>
              <w:t xml:space="preserve"> </w:t>
            </w:r>
            <w:r w:rsidRPr="006337E5">
              <w:rPr>
                <w:sz w:val="23"/>
                <w:szCs w:val="23"/>
              </w:rPr>
              <w:t>-</w:t>
            </w:r>
            <w:r w:rsidR="006D33F2">
              <w:rPr>
                <w:sz w:val="23"/>
                <w:szCs w:val="23"/>
              </w:rPr>
              <w:t xml:space="preserve"> </w:t>
            </w:r>
            <w:r w:rsidRPr="006337E5">
              <w:rPr>
                <w:sz w:val="23"/>
                <w:szCs w:val="23"/>
              </w:rPr>
              <w:t xml:space="preserve">«Калугаэнерго» </w:t>
            </w:r>
          </w:p>
          <w:p w:rsidR="00835768" w:rsidRPr="006337E5" w:rsidRDefault="00835768" w:rsidP="00C854C9">
            <w:pPr>
              <w:ind w:left="30"/>
              <w:rPr>
                <w:sz w:val="23"/>
                <w:szCs w:val="23"/>
              </w:rPr>
            </w:pPr>
          </w:p>
          <w:p w:rsidR="00835768" w:rsidRPr="006337E5" w:rsidRDefault="00835768" w:rsidP="00C854C9">
            <w:pPr>
              <w:ind w:left="30"/>
              <w:rPr>
                <w:sz w:val="23"/>
                <w:szCs w:val="23"/>
              </w:rPr>
            </w:pPr>
          </w:p>
          <w:p w:rsidR="00835768" w:rsidRPr="006337E5" w:rsidRDefault="00835768" w:rsidP="00C854C9">
            <w:pPr>
              <w:ind w:left="30"/>
              <w:rPr>
                <w:sz w:val="23"/>
                <w:szCs w:val="23"/>
              </w:rPr>
            </w:pPr>
            <w:r w:rsidRPr="006337E5">
              <w:rPr>
                <w:sz w:val="23"/>
                <w:szCs w:val="23"/>
              </w:rPr>
              <w:t xml:space="preserve"> _______________________ / Воеводин В.В./</w:t>
            </w:r>
          </w:p>
          <w:p w:rsidR="00835768" w:rsidRPr="006337E5" w:rsidRDefault="00835768" w:rsidP="00C854C9">
            <w:pPr>
              <w:ind w:left="30" w:firstLine="912"/>
              <w:rPr>
                <w:sz w:val="18"/>
                <w:szCs w:val="18"/>
              </w:rPr>
            </w:pPr>
            <w:r w:rsidRPr="006337E5">
              <w:rPr>
                <w:sz w:val="18"/>
                <w:szCs w:val="18"/>
              </w:rPr>
              <w:t>(подпись)</w:t>
            </w:r>
          </w:p>
          <w:p w:rsidR="00835768" w:rsidRPr="006337E5" w:rsidRDefault="006D33F2" w:rsidP="00C854C9">
            <w:pPr>
              <w:ind w:left="30"/>
              <w:rPr>
                <w:sz w:val="23"/>
                <w:szCs w:val="23"/>
              </w:rPr>
            </w:pPr>
            <w:r w:rsidRPr="006337E5">
              <w:rPr>
                <w:sz w:val="23"/>
                <w:szCs w:val="23"/>
              </w:rPr>
              <w:t>«</w:t>
            </w:r>
            <w:r>
              <w:rPr>
                <w:sz w:val="23"/>
                <w:szCs w:val="23"/>
              </w:rPr>
              <w:t>23</w:t>
            </w:r>
            <w:r w:rsidRPr="006337E5">
              <w:rPr>
                <w:sz w:val="23"/>
                <w:szCs w:val="23"/>
              </w:rPr>
              <w:t xml:space="preserve">» </w:t>
            </w:r>
            <w:r>
              <w:rPr>
                <w:sz w:val="23"/>
                <w:szCs w:val="23"/>
              </w:rPr>
              <w:t>июня 2026</w:t>
            </w:r>
            <w:r w:rsidRPr="006337E5">
              <w:rPr>
                <w:sz w:val="23"/>
                <w:szCs w:val="23"/>
              </w:rPr>
              <w:t>г.</w:t>
            </w:r>
          </w:p>
        </w:tc>
      </w:tr>
    </w:tbl>
    <w:p w:rsidR="00EC1E6C" w:rsidRPr="00A8305B" w:rsidRDefault="00EC1E6C" w:rsidP="00C577E5">
      <w:pPr>
        <w:tabs>
          <w:tab w:val="right" w:pos="10207"/>
        </w:tabs>
        <w:ind w:right="-2" w:firstLine="567"/>
        <w:jc w:val="right"/>
        <w:rPr>
          <w:b/>
          <w:sz w:val="26"/>
          <w:szCs w:val="26"/>
        </w:rPr>
      </w:pPr>
    </w:p>
    <w:p w:rsidR="00730DE3" w:rsidRDefault="00730DE3" w:rsidP="00C577E5">
      <w:pPr>
        <w:ind w:firstLine="567"/>
        <w:rPr>
          <w:sz w:val="26"/>
          <w:szCs w:val="26"/>
        </w:rPr>
      </w:pPr>
    </w:p>
    <w:p w:rsidR="00B07231" w:rsidRDefault="00B07231" w:rsidP="00C577E5">
      <w:pPr>
        <w:ind w:firstLine="567"/>
        <w:rPr>
          <w:sz w:val="26"/>
          <w:szCs w:val="26"/>
        </w:rPr>
      </w:pPr>
    </w:p>
    <w:p w:rsidR="00B07231" w:rsidRDefault="00B07231" w:rsidP="00C577E5">
      <w:pPr>
        <w:ind w:firstLine="567"/>
        <w:rPr>
          <w:sz w:val="26"/>
          <w:szCs w:val="26"/>
        </w:rPr>
      </w:pPr>
    </w:p>
    <w:p w:rsidR="00B07231" w:rsidRDefault="00B07231" w:rsidP="00C577E5">
      <w:pPr>
        <w:ind w:firstLine="567"/>
        <w:rPr>
          <w:sz w:val="26"/>
          <w:szCs w:val="26"/>
        </w:rPr>
      </w:pPr>
    </w:p>
    <w:p w:rsidR="00B07231" w:rsidRDefault="00B07231" w:rsidP="00C577E5">
      <w:pPr>
        <w:ind w:firstLine="567"/>
        <w:rPr>
          <w:sz w:val="26"/>
          <w:szCs w:val="26"/>
        </w:rPr>
      </w:pPr>
    </w:p>
    <w:p w:rsidR="00B07231" w:rsidRDefault="00B07231" w:rsidP="00C577E5">
      <w:pPr>
        <w:ind w:firstLine="567"/>
        <w:rPr>
          <w:sz w:val="26"/>
          <w:szCs w:val="26"/>
        </w:rPr>
      </w:pPr>
    </w:p>
    <w:p w:rsidR="00B07231" w:rsidRDefault="00B07231" w:rsidP="00C577E5">
      <w:pPr>
        <w:ind w:firstLine="567"/>
        <w:rPr>
          <w:sz w:val="26"/>
          <w:szCs w:val="26"/>
        </w:rPr>
      </w:pPr>
    </w:p>
    <w:p w:rsidR="00B07231" w:rsidRPr="00C577E5" w:rsidRDefault="00B07231" w:rsidP="00C577E5">
      <w:pPr>
        <w:ind w:firstLine="567"/>
        <w:rPr>
          <w:sz w:val="26"/>
          <w:szCs w:val="26"/>
        </w:rPr>
      </w:pPr>
    </w:p>
    <w:p w:rsidR="00730DE3" w:rsidRDefault="008E61AF" w:rsidP="008C1852">
      <w:pPr>
        <w:pStyle w:val="2"/>
        <w:numPr>
          <w:ilvl w:val="0"/>
          <w:numId w:val="0"/>
        </w:numPr>
        <w:spacing w:line="276" w:lineRule="auto"/>
        <w:rPr>
          <w:sz w:val="26"/>
          <w:szCs w:val="26"/>
        </w:rPr>
      </w:pPr>
      <w:r>
        <w:rPr>
          <w:sz w:val="26"/>
          <w:szCs w:val="26"/>
        </w:rPr>
        <w:t>ТЕХНИЧЕСКО</w:t>
      </w:r>
      <w:r w:rsidR="002C04F2">
        <w:rPr>
          <w:sz w:val="26"/>
          <w:szCs w:val="26"/>
        </w:rPr>
        <w:t>Е</w:t>
      </w:r>
      <w:r>
        <w:rPr>
          <w:sz w:val="26"/>
          <w:szCs w:val="26"/>
        </w:rPr>
        <w:t xml:space="preserve"> ЗАДАНИ</w:t>
      </w:r>
      <w:r w:rsidR="002C04F2">
        <w:rPr>
          <w:sz w:val="26"/>
          <w:szCs w:val="26"/>
        </w:rPr>
        <w:t>Е</w:t>
      </w:r>
    </w:p>
    <w:p w:rsidR="008C1852" w:rsidRPr="008C1852" w:rsidRDefault="008C1852" w:rsidP="008C1852"/>
    <w:p w:rsidR="007E47A0" w:rsidRDefault="007E47A0" w:rsidP="008C1852">
      <w:pPr>
        <w:spacing w:line="276" w:lineRule="auto"/>
        <w:jc w:val="center"/>
        <w:rPr>
          <w:b/>
          <w:sz w:val="26"/>
          <w:szCs w:val="26"/>
        </w:rPr>
      </w:pPr>
      <w:r w:rsidRPr="002C04F2">
        <w:rPr>
          <w:b/>
          <w:sz w:val="26"/>
          <w:szCs w:val="26"/>
        </w:rPr>
        <w:t xml:space="preserve">№ </w:t>
      </w:r>
      <w:r w:rsidR="002C04F2" w:rsidRPr="002C04F2">
        <w:rPr>
          <w:b/>
          <w:sz w:val="26"/>
          <w:szCs w:val="26"/>
        </w:rPr>
        <w:t>ТЗ/40/2026/2398-3 от</w:t>
      </w:r>
      <w:r w:rsidRPr="002C04F2">
        <w:rPr>
          <w:b/>
          <w:sz w:val="26"/>
          <w:szCs w:val="26"/>
        </w:rPr>
        <w:t xml:space="preserve"> «</w:t>
      </w:r>
      <w:r w:rsidR="002C04F2" w:rsidRPr="002C04F2">
        <w:rPr>
          <w:b/>
          <w:sz w:val="26"/>
          <w:szCs w:val="26"/>
        </w:rPr>
        <w:t>23</w:t>
      </w:r>
      <w:r w:rsidRPr="002C04F2">
        <w:rPr>
          <w:b/>
          <w:sz w:val="26"/>
          <w:szCs w:val="26"/>
        </w:rPr>
        <w:t>»</w:t>
      </w:r>
      <w:r w:rsidR="002C04F2" w:rsidRPr="002C04F2">
        <w:rPr>
          <w:b/>
          <w:sz w:val="26"/>
          <w:szCs w:val="26"/>
        </w:rPr>
        <w:t xml:space="preserve"> июня 2026</w:t>
      </w:r>
    </w:p>
    <w:p w:rsidR="008C1852" w:rsidRPr="002C04F2" w:rsidRDefault="008C1852" w:rsidP="008C1852">
      <w:pPr>
        <w:spacing w:line="276" w:lineRule="auto"/>
        <w:jc w:val="center"/>
        <w:rPr>
          <w:b/>
          <w:sz w:val="26"/>
          <w:szCs w:val="26"/>
        </w:rPr>
      </w:pPr>
    </w:p>
    <w:p w:rsidR="00250E51" w:rsidRDefault="00250E51" w:rsidP="008C1852">
      <w:pPr>
        <w:spacing w:line="276" w:lineRule="auto"/>
        <w:ind w:firstLine="567"/>
        <w:jc w:val="center"/>
      </w:pPr>
      <w:r w:rsidRPr="00250E51">
        <w:rPr>
          <w:sz w:val="26"/>
          <w:szCs w:val="26"/>
        </w:rPr>
        <w:t xml:space="preserve">на выполнение </w:t>
      </w:r>
      <w:r w:rsidR="00D87B84">
        <w:rPr>
          <w:sz w:val="26"/>
          <w:szCs w:val="26"/>
        </w:rPr>
        <w:t xml:space="preserve">СМР </w:t>
      </w:r>
      <w:r w:rsidR="00A366A8">
        <w:rPr>
          <w:sz w:val="26"/>
          <w:szCs w:val="26"/>
        </w:rPr>
        <w:t xml:space="preserve">и ПНР </w:t>
      </w:r>
      <w:r w:rsidR="00D87B84">
        <w:rPr>
          <w:sz w:val="26"/>
          <w:szCs w:val="26"/>
        </w:rPr>
        <w:t xml:space="preserve">по </w:t>
      </w:r>
      <w:r w:rsidRPr="00250E51">
        <w:rPr>
          <w:sz w:val="26"/>
          <w:szCs w:val="26"/>
        </w:rPr>
        <w:t xml:space="preserve">реконструкции электросетевых объектов </w:t>
      </w:r>
      <w:r w:rsidR="002C04F2">
        <w:rPr>
          <w:sz w:val="26"/>
          <w:szCs w:val="26"/>
        </w:rPr>
        <w:t xml:space="preserve">Медынского </w:t>
      </w:r>
      <w:r w:rsidRPr="00250E51">
        <w:rPr>
          <w:sz w:val="26"/>
          <w:szCs w:val="26"/>
        </w:rPr>
        <w:t xml:space="preserve">РЭС филиала </w:t>
      </w:r>
      <w:r w:rsidR="002C04F2" w:rsidRPr="006337E5">
        <w:rPr>
          <w:sz w:val="26"/>
          <w:szCs w:val="26"/>
        </w:rPr>
        <w:t>ПАО «Россети Центр и Приволжье» – «Калугаэнерго</w:t>
      </w:r>
      <w:r w:rsidR="002C04F2" w:rsidRPr="00493C78">
        <w:rPr>
          <w:sz w:val="26"/>
          <w:szCs w:val="26"/>
        </w:rPr>
        <w:t>»</w:t>
      </w:r>
    </w:p>
    <w:p w:rsidR="00EC1E6C" w:rsidRDefault="00EC1E6C" w:rsidP="00C577E5">
      <w:pPr>
        <w:ind w:firstLine="567"/>
      </w:pPr>
    </w:p>
    <w:p w:rsidR="00EC1E6C" w:rsidRDefault="00EC1E6C" w:rsidP="00C577E5">
      <w:pPr>
        <w:ind w:firstLine="567"/>
      </w:pPr>
    </w:p>
    <w:p w:rsidR="00EC1E6C" w:rsidRDefault="00EC1E6C" w:rsidP="00C577E5">
      <w:pPr>
        <w:ind w:firstLine="567"/>
      </w:pPr>
    </w:p>
    <w:p w:rsidR="00EC1E6C" w:rsidRDefault="00EC1E6C" w:rsidP="00C577E5">
      <w:pPr>
        <w:ind w:firstLine="567"/>
      </w:pPr>
    </w:p>
    <w:p w:rsidR="00EC1E6C" w:rsidRDefault="00EC1E6C" w:rsidP="00C577E5">
      <w:pPr>
        <w:ind w:firstLine="567"/>
      </w:pPr>
    </w:p>
    <w:p w:rsidR="00EC1E6C" w:rsidRDefault="00EC1E6C" w:rsidP="00C577E5">
      <w:pPr>
        <w:ind w:firstLine="567"/>
      </w:pPr>
    </w:p>
    <w:p w:rsidR="00EC1E6C" w:rsidRDefault="00EC1E6C" w:rsidP="00C577E5">
      <w:pPr>
        <w:ind w:firstLine="567"/>
      </w:pPr>
    </w:p>
    <w:p w:rsidR="00EC1E6C" w:rsidRDefault="00EC1E6C" w:rsidP="00C577E5">
      <w:pPr>
        <w:ind w:firstLine="567"/>
      </w:pPr>
    </w:p>
    <w:p w:rsidR="00EC1E6C" w:rsidRDefault="00EC1E6C" w:rsidP="00C577E5">
      <w:pPr>
        <w:ind w:firstLine="567"/>
      </w:pPr>
    </w:p>
    <w:p w:rsidR="00EC1E6C" w:rsidRDefault="00EC1E6C" w:rsidP="00C577E5">
      <w:pPr>
        <w:ind w:firstLine="567"/>
      </w:pPr>
    </w:p>
    <w:p w:rsidR="00EC1E6C" w:rsidRDefault="00EC1E6C" w:rsidP="00C577E5">
      <w:pPr>
        <w:ind w:firstLine="567"/>
      </w:pPr>
    </w:p>
    <w:p w:rsidR="00EC1E6C" w:rsidRDefault="00EC1E6C" w:rsidP="00C577E5">
      <w:pPr>
        <w:ind w:firstLine="567"/>
      </w:pPr>
    </w:p>
    <w:p w:rsidR="00EC1E6C" w:rsidRDefault="00EC1E6C" w:rsidP="00C577E5">
      <w:pPr>
        <w:ind w:firstLine="567"/>
      </w:pPr>
    </w:p>
    <w:p w:rsidR="00EC1E6C" w:rsidRDefault="00EC1E6C" w:rsidP="00C577E5">
      <w:pPr>
        <w:ind w:firstLine="567"/>
      </w:pPr>
    </w:p>
    <w:p w:rsidR="00EC1E6C" w:rsidRDefault="00EC1E6C" w:rsidP="00C577E5">
      <w:pPr>
        <w:ind w:firstLine="567"/>
      </w:pPr>
    </w:p>
    <w:p w:rsidR="00EC1E6C" w:rsidRDefault="00EC1E6C" w:rsidP="00C577E5">
      <w:pPr>
        <w:ind w:firstLine="567"/>
      </w:pPr>
    </w:p>
    <w:p w:rsidR="00EC1E6C" w:rsidRDefault="00EC1E6C" w:rsidP="00C577E5">
      <w:pPr>
        <w:ind w:firstLine="567"/>
      </w:pPr>
    </w:p>
    <w:p w:rsidR="00EC1E6C" w:rsidRDefault="00EC1E6C" w:rsidP="00C577E5">
      <w:pPr>
        <w:ind w:firstLine="567"/>
      </w:pPr>
    </w:p>
    <w:p w:rsidR="00EC1E6C" w:rsidRDefault="00EC1E6C" w:rsidP="00C577E5">
      <w:pPr>
        <w:ind w:firstLine="567"/>
      </w:pPr>
    </w:p>
    <w:p w:rsidR="00EC1E6C" w:rsidRDefault="00EC1E6C" w:rsidP="00C577E5">
      <w:pPr>
        <w:ind w:firstLine="567"/>
      </w:pPr>
    </w:p>
    <w:p w:rsidR="00EC1E6C" w:rsidRDefault="00EC1E6C" w:rsidP="00C577E5">
      <w:pPr>
        <w:ind w:firstLine="567"/>
      </w:pPr>
    </w:p>
    <w:p w:rsidR="00EC1E6C" w:rsidRDefault="00EC1E6C" w:rsidP="00C577E5">
      <w:pPr>
        <w:ind w:firstLine="567"/>
      </w:pPr>
    </w:p>
    <w:p w:rsidR="00EC1E6C" w:rsidRDefault="00EC1E6C" w:rsidP="00C577E5">
      <w:pPr>
        <w:ind w:firstLine="567"/>
      </w:pPr>
    </w:p>
    <w:p w:rsidR="00EC1E6C" w:rsidRDefault="00EC1E6C" w:rsidP="00C577E5">
      <w:pPr>
        <w:ind w:firstLine="567"/>
      </w:pPr>
    </w:p>
    <w:p w:rsidR="00EC1E6C" w:rsidRDefault="00EC1E6C" w:rsidP="00C577E5">
      <w:pPr>
        <w:ind w:firstLine="567"/>
      </w:pPr>
    </w:p>
    <w:p w:rsidR="00EC1E6C" w:rsidRDefault="00EC1E6C" w:rsidP="00C577E5">
      <w:pPr>
        <w:ind w:firstLine="567"/>
      </w:pPr>
    </w:p>
    <w:p w:rsidR="00EC1E6C" w:rsidRDefault="00EC1E6C" w:rsidP="00C577E5">
      <w:pPr>
        <w:ind w:firstLine="567"/>
      </w:pPr>
    </w:p>
    <w:p w:rsidR="00EC1E6C" w:rsidRDefault="00EC1E6C" w:rsidP="00C577E5">
      <w:pPr>
        <w:ind w:firstLine="567"/>
      </w:pPr>
    </w:p>
    <w:p w:rsidR="00EC1E6C" w:rsidRDefault="00EC1E6C" w:rsidP="00C577E5">
      <w:pPr>
        <w:ind w:firstLine="567"/>
      </w:pPr>
    </w:p>
    <w:p w:rsidR="00EC1E6C" w:rsidRDefault="00EC1E6C" w:rsidP="00C577E5">
      <w:pPr>
        <w:ind w:firstLine="567"/>
      </w:pPr>
    </w:p>
    <w:p w:rsidR="00EC1E6C" w:rsidRDefault="00EC1E6C" w:rsidP="00C577E5">
      <w:pPr>
        <w:ind w:firstLine="567"/>
      </w:pPr>
    </w:p>
    <w:p w:rsidR="00EC1E6C" w:rsidRDefault="00EC1E6C" w:rsidP="00C577E5">
      <w:pPr>
        <w:ind w:firstLine="567"/>
      </w:pPr>
    </w:p>
    <w:p w:rsidR="00EC1E6C" w:rsidRDefault="00EC1E6C" w:rsidP="00C577E5">
      <w:pPr>
        <w:ind w:firstLine="567"/>
      </w:pPr>
    </w:p>
    <w:p w:rsidR="00EC1E6C" w:rsidRDefault="00EC1E6C" w:rsidP="00C577E5">
      <w:pPr>
        <w:ind w:firstLine="567"/>
      </w:pPr>
    </w:p>
    <w:p w:rsidR="00730DE3" w:rsidRPr="009F3C79" w:rsidRDefault="00730DE3" w:rsidP="009F3C79">
      <w:pPr>
        <w:pStyle w:val="a3"/>
        <w:numPr>
          <w:ilvl w:val="0"/>
          <w:numId w:val="2"/>
        </w:numPr>
        <w:tabs>
          <w:tab w:val="num" w:pos="0"/>
        </w:tabs>
        <w:ind w:left="0" w:firstLine="709"/>
        <w:jc w:val="both"/>
        <w:rPr>
          <w:bCs/>
          <w:sz w:val="24"/>
          <w:szCs w:val="24"/>
        </w:rPr>
      </w:pPr>
      <w:r w:rsidRPr="009F3C79">
        <w:rPr>
          <w:b/>
          <w:sz w:val="24"/>
          <w:szCs w:val="24"/>
        </w:rPr>
        <w:lastRenderedPageBreak/>
        <w:t>Основание выполнения работ</w:t>
      </w:r>
    </w:p>
    <w:p w:rsidR="00730DE3" w:rsidRPr="002C04F2" w:rsidRDefault="002C04F2" w:rsidP="009F3C79">
      <w:pPr>
        <w:pStyle w:val="a3"/>
        <w:ind w:left="0" w:firstLine="709"/>
        <w:jc w:val="both"/>
        <w:rPr>
          <w:bCs/>
          <w:iCs/>
          <w:sz w:val="24"/>
          <w:szCs w:val="24"/>
        </w:rPr>
      </w:pPr>
      <w:r w:rsidRPr="002C04F2">
        <w:rPr>
          <w:bCs/>
          <w:iCs/>
          <w:sz w:val="24"/>
          <w:szCs w:val="24"/>
        </w:rPr>
        <w:t>Инвестиционная программа филиала ПАО «Россети Центр и Приволжье» – «Калугаэнерго»</w:t>
      </w:r>
      <w:r w:rsidR="00730DE3" w:rsidRPr="002C04F2">
        <w:rPr>
          <w:bCs/>
          <w:iCs/>
          <w:sz w:val="24"/>
          <w:szCs w:val="24"/>
        </w:rPr>
        <w:t>.</w:t>
      </w:r>
    </w:p>
    <w:p w:rsidR="00A366A8" w:rsidRDefault="00A366A8" w:rsidP="009F3C79">
      <w:pPr>
        <w:pStyle w:val="a3"/>
        <w:ind w:left="0" w:firstLine="709"/>
        <w:jc w:val="both"/>
        <w:rPr>
          <w:bCs/>
          <w:iCs/>
          <w:sz w:val="24"/>
          <w:szCs w:val="26"/>
        </w:rPr>
      </w:pPr>
      <w:r w:rsidRPr="00E8637F">
        <w:rPr>
          <w:bCs/>
          <w:iCs/>
          <w:sz w:val="24"/>
          <w:szCs w:val="26"/>
        </w:rPr>
        <w:t xml:space="preserve">Проектная документация, разработанная </w:t>
      </w:r>
      <w:r w:rsidR="002C04F2" w:rsidRPr="009F3C79">
        <w:rPr>
          <w:bCs/>
          <w:iCs/>
          <w:sz w:val="24"/>
          <w:szCs w:val="24"/>
        </w:rPr>
        <w:t>ООО «ТрансЭнергоСнаб»:</w:t>
      </w:r>
      <w:r w:rsidR="002C04F2">
        <w:rPr>
          <w:bCs/>
          <w:iCs/>
          <w:sz w:val="24"/>
          <w:szCs w:val="26"/>
        </w:rPr>
        <w:t xml:space="preserve"> </w:t>
      </w:r>
    </w:p>
    <w:p w:rsidR="00730DE3" w:rsidRPr="0053124B" w:rsidRDefault="002C04F2" w:rsidP="009F3C79">
      <w:pPr>
        <w:pStyle w:val="a3"/>
        <w:numPr>
          <w:ilvl w:val="0"/>
          <w:numId w:val="37"/>
        </w:numPr>
        <w:jc w:val="both"/>
        <w:rPr>
          <w:bCs/>
          <w:iCs/>
          <w:sz w:val="24"/>
          <w:szCs w:val="26"/>
        </w:rPr>
      </w:pPr>
      <w:r w:rsidRPr="0053124B">
        <w:rPr>
          <w:bCs/>
          <w:iCs/>
          <w:sz w:val="24"/>
          <w:szCs w:val="26"/>
        </w:rPr>
        <w:t>ТЭС-К/2026/001/40/01/01-РР</w:t>
      </w:r>
    </w:p>
    <w:p w:rsidR="002C04F2" w:rsidRPr="0053124B" w:rsidRDefault="002C04F2" w:rsidP="009F3C79">
      <w:pPr>
        <w:pStyle w:val="a3"/>
        <w:numPr>
          <w:ilvl w:val="0"/>
          <w:numId w:val="37"/>
        </w:numPr>
        <w:jc w:val="both"/>
        <w:rPr>
          <w:bCs/>
          <w:iCs/>
          <w:sz w:val="24"/>
          <w:szCs w:val="26"/>
        </w:rPr>
      </w:pPr>
      <w:r w:rsidRPr="0053124B">
        <w:rPr>
          <w:bCs/>
          <w:iCs/>
          <w:sz w:val="24"/>
          <w:szCs w:val="26"/>
        </w:rPr>
        <w:t>ТЭС-К/2026/001/40/01/01-ТМ</w:t>
      </w:r>
    </w:p>
    <w:p w:rsidR="002C04F2" w:rsidRPr="0053124B" w:rsidRDefault="002C04F2" w:rsidP="009F3C79">
      <w:pPr>
        <w:pStyle w:val="a3"/>
        <w:numPr>
          <w:ilvl w:val="0"/>
          <w:numId w:val="37"/>
        </w:numPr>
        <w:jc w:val="both"/>
        <w:rPr>
          <w:bCs/>
          <w:iCs/>
          <w:sz w:val="24"/>
          <w:szCs w:val="26"/>
        </w:rPr>
      </w:pPr>
      <w:r w:rsidRPr="0053124B">
        <w:rPr>
          <w:bCs/>
          <w:iCs/>
          <w:sz w:val="24"/>
          <w:szCs w:val="26"/>
        </w:rPr>
        <w:t>ТЭС-К/2026/001/40/01/01-ЭВ</w:t>
      </w:r>
    </w:p>
    <w:p w:rsidR="002C04F2" w:rsidRPr="0053124B" w:rsidRDefault="002C04F2" w:rsidP="009F3C79">
      <w:pPr>
        <w:pStyle w:val="a3"/>
        <w:numPr>
          <w:ilvl w:val="0"/>
          <w:numId w:val="37"/>
        </w:numPr>
        <w:jc w:val="both"/>
        <w:rPr>
          <w:bCs/>
          <w:iCs/>
          <w:sz w:val="24"/>
          <w:szCs w:val="26"/>
        </w:rPr>
      </w:pPr>
      <w:r w:rsidRPr="0053124B">
        <w:rPr>
          <w:bCs/>
          <w:iCs/>
          <w:sz w:val="24"/>
          <w:szCs w:val="26"/>
        </w:rPr>
        <w:t>ТЭС-К/2026/001/40/01/04-РР</w:t>
      </w:r>
    </w:p>
    <w:p w:rsidR="002C04F2" w:rsidRPr="0053124B" w:rsidRDefault="002C04F2" w:rsidP="009F3C79">
      <w:pPr>
        <w:pStyle w:val="a3"/>
        <w:numPr>
          <w:ilvl w:val="0"/>
          <w:numId w:val="37"/>
        </w:numPr>
        <w:jc w:val="both"/>
        <w:rPr>
          <w:bCs/>
          <w:iCs/>
          <w:sz w:val="24"/>
          <w:szCs w:val="26"/>
        </w:rPr>
      </w:pPr>
      <w:r w:rsidRPr="0053124B">
        <w:rPr>
          <w:bCs/>
          <w:iCs/>
          <w:sz w:val="24"/>
          <w:szCs w:val="26"/>
        </w:rPr>
        <w:t>ТЭС-К/2026/001/40/01/04-ТМ</w:t>
      </w:r>
    </w:p>
    <w:p w:rsidR="002C04F2" w:rsidRPr="0053124B" w:rsidRDefault="002C04F2" w:rsidP="009F3C79">
      <w:pPr>
        <w:pStyle w:val="a3"/>
        <w:numPr>
          <w:ilvl w:val="0"/>
          <w:numId w:val="37"/>
        </w:numPr>
        <w:jc w:val="both"/>
        <w:rPr>
          <w:bCs/>
          <w:iCs/>
          <w:sz w:val="24"/>
          <w:szCs w:val="26"/>
        </w:rPr>
      </w:pPr>
      <w:r w:rsidRPr="0053124B">
        <w:rPr>
          <w:bCs/>
          <w:iCs/>
          <w:sz w:val="24"/>
          <w:szCs w:val="26"/>
        </w:rPr>
        <w:t>ТЭС-К/2026/001/40/01/04-ЭВ</w:t>
      </w:r>
    </w:p>
    <w:p w:rsidR="000A243D" w:rsidRPr="0053124B" w:rsidRDefault="000A243D" w:rsidP="009F3C79">
      <w:pPr>
        <w:pStyle w:val="a3"/>
        <w:numPr>
          <w:ilvl w:val="0"/>
          <w:numId w:val="37"/>
        </w:numPr>
        <w:jc w:val="both"/>
        <w:rPr>
          <w:bCs/>
          <w:iCs/>
          <w:sz w:val="24"/>
          <w:szCs w:val="26"/>
        </w:rPr>
      </w:pPr>
      <w:r w:rsidRPr="0053124B">
        <w:rPr>
          <w:bCs/>
          <w:iCs/>
          <w:sz w:val="24"/>
          <w:szCs w:val="26"/>
        </w:rPr>
        <w:t>ТЭС-К/2026/001/40/01/05-ТМ</w:t>
      </w:r>
    </w:p>
    <w:p w:rsidR="000A243D" w:rsidRPr="0053124B" w:rsidRDefault="000A243D" w:rsidP="009F3C79">
      <w:pPr>
        <w:pStyle w:val="a3"/>
        <w:numPr>
          <w:ilvl w:val="0"/>
          <w:numId w:val="37"/>
        </w:numPr>
        <w:jc w:val="both"/>
        <w:rPr>
          <w:bCs/>
          <w:iCs/>
          <w:sz w:val="24"/>
          <w:szCs w:val="26"/>
        </w:rPr>
      </w:pPr>
      <w:r w:rsidRPr="0053124B">
        <w:rPr>
          <w:bCs/>
          <w:iCs/>
          <w:sz w:val="24"/>
          <w:szCs w:val="26"/>
        </w:rPr>
        <w:t>ТЭС-К/2026/001/40/01/05-ЭП</w:t>
      </w:r>
    </w:p>
    <w:p w:rsidR="00BD3019" w:rsidRPr="0053124B" w:rsidRDefault="00BD3019" w:rsidP="00BD3019">
      <w:pPr>
        <w:pStyle w:val="a3"/>
        <w:numPr>
          <w:ilvl w:val="0"/>
          <w:numId w:val="37"/>
        </w:numPr>
        <w:jc w:val="both"/>
        <w:rPr>
          <w:bCs/>
          <w:iCs/>
          <w:sz w:val="24"/>
          <w:szCs w:val="26"/>
        </w:rPr>
      </w:pPr>
      <w:r w:rsidRPr="0053124B">
        <w:rPr>
          <w:bCs/>
          <w:iCs/>
          <w:sz w:val="24"/>
          <w:szCs w:val="26"/>
        </w:rPr>
        <w:t>ТЭС-К/2026/001/40/01/05-РЗА</w:t>
      </w:r>
    </w:p>
    <w:p w:rsidR="000A243D" w:rsidRPr="0053124B" w:rsidRDefault="000A243D" w:rsidP="009F3C79">
      <w:pPr>
        <w:pStyle w:val="a3"/>
        <w:numPr>
          <w:ilvl w:val="0"/>
          <w:numId w:val="37"/>
        </w:numPr>
        <w:jc w:val="both"/>
        <w:rPr>
          <w:bCs/>
          <w:iCs/>
          <w:sz w:val="24"/>
          <w:szCs w:val="26"/>
        </w:rPr>
      </w:pPr>
      <w:r w:rsidRPr="0053124B">
        <w:rPr>
          <w:bCs/>
          <w:iCs/>
          <w:sz w:val="24"/>
          <w:szCs w:val="26"/>
        </w:rPr>
        <w:t>ТЭС-К/2026/001/40/01/06-РЗА</w:t>
      </w:r>
    </w:p>
    <w:p w:rsidR="000A243D" w:rsidRPr="0053124B" w:rsidRDefault="000A243D" w:rsidP="009F3C79">
      <w:pPr>
        <w:pStyle w:val="a3"/>
        <w:numPr>
          <w:ilvl w:val="0"/>
          <w:numId w:val="37"/>
        </w:numPr>
        <w:jc w:val="both"/>
        <w:rPr>
          <w:bCs/>
          <w:iCs/>
          <w:sz w:val="24"/>
          <w:szCs w:val="26"/>
        </w:rPr>
      </w:pPr>
      <w:r w:rsidRPr="0053124B">
        <w:rPr>
          <w:bCs/>
          <w:iCs/>
          <w:sz w:val="24"/>
          <w:szCs w:val="26"/>
        </w:rPr>
        <w:t>ТЭС-К/2026/001/40/01/06-ТМ</w:t>
      </w:r>
    </w:p>
    <w:p w:rsidR="000A243D" w:rsidRPr="0053124B" w:rsidRDefault="000A243D" w:rsidP="009F3C79">
      <w:pPr>
        <w:pStyle w:val="a3"/>
        <w:numPr>
          <w:ilvl w:val="0"/>
          <w:numId w:val="37"/>
        </w:numPr>
        <w:jc w:val="both"/>
        <w:rPr>
          <w:bCs/>
          <w:iCs/>
          <w:sz w:val="24"/>
          <w:szCs w:val="26"/>
        </w:rPr>
      </w:pPr>
      <w:r w:rsidRPr="0053124B">
        <w:rPr>
          <w:bCs/>
          <w:iCs/>
          <w:sz w:val="24"/>
          <w:szCs w:val="26"/>
        </w:rPr>
        <w:t>ТЭС-К/2026/001/40/01/06-ЭП</w:t>
      </w:r>
    </w:p>
    <w:p w:rsidR="000A243D" w:rsidRPr="0053124B" w:rsidRDefault="000A243D" w:rsidP="009F3C79">
      <w:pPr>
        <w:pStyle w:val="a3"/>
        <w:numPr>
          <w:ilvl w:val="0"/>
          <w:numId w:val="37"/>
        </w:numPr>
        <w:jc w:val="both"/>
        <w:rPr>
          <w:bCs/>
          <w:iCs/>
          <w:sz w:val="24"/>
          <w:szCs w:val="26"/>
        </w:rPr>
      </w:pPr>
      <w:r w:rsidRPr="0053124B">
        <w:rPr>
          <w:bCs/>
          <w:iCs/>
          <w:sz w:val="24"/>
          <w:szCs w:val="26"/>
        </w:rPr>
        <w:t>ТЭС-К/2026/001/40/01/07-РЗА</w:t>
      </w:r>
    </w:p>
    <w:p w:rsidR="000A243D" w:rsidRPr="0053124B" w:rsidRDefault="000A243D" w:rsidP="009F3C79">
      <w:pPr>
        <w:pStyle w:val="a3"/>
        <w:numPr>
          <w:ilvl w:val="0"/>
          <w:numId w:val="37"/>
        </w:numPr>
        <w:jc w:val="both"/>
        <w:rPr>
          <w:bCs/>
          <w:iCs/>
          <w:sz w:val="24"/>
          <w:szCs w:val="26"/>
        </w:rPr>
      </w:pPr>
      <w:r w:rsidRPr="0053124B">
        <w:rPr>
          <w:bCs/>
          <w:iCs/>
          <w:sz w:val="24"/>
          <w:szCs w:val="26"/>
        </w:rPr>
        <w:t>ТЭС-К/2026/001/40/01/07-ТМ</w:t>
      </w:r>
    </w:p>
    <w:p w:rsidR="000A243D" w:rsidRPr="0053124B" w:rsidRDefault="000A243D" w:rsidP="009F3C79">
      <w:pPr>
        <w:pStyle w:val="a3"/>
        <w:numPr>
          <w:ilvl w:val="0"/>
          <w:numId w:val="37"/>
        </w:numPr>
        <w:jc w:val="both"/>
        <w:rPr>
          <w:bCs/>
          <w:iCs/>
          <w:sz w:val="24"/>
          <w:szCs w:val="26"/>
        </w:rPr>
      </w:pPr>
      <w:r w:rsidRPr="0053124B">
        <w:rPr>
          <w:bCs/>
          <w:iCs/>
          <w:sz w:val="24"/>
          <w:szCs w:val="26"/>
        </w:rPr>
        <w:t>ТЭС-К/2026/001/40/01/07-ЭП</w:t>
      </w:r>
    </w:p>
    <w:p w:rsidR="000A243D" w:rsidRPr="0053124B" w:rsidRDefault="000A243D" w:rsidP="009F3C79">
      <w:pPr>
        <w:pStyle w:val="a3"/>
        <w:numPr>
          <w:ilvl w:val="0"/>
          <w:numId w:val="37"/>
        </w:numPr>
        <w:jc w:val="both"/>
        <w:rPr>
          <w:bCs/>
          <w:iCs/>
          <w:sz w:val="24"/>
          <w:szCs w:val="26"/>
        </w:rPr>
      </w:pPr>
      <w:r w:rsidRPr="0053124B">
        <w:rPr>
          <w:bCs/>
          <w:iCs/>
          <w:sz w:val="24"/>
          <w:szCs w:val="26"/>
        </w:rPr>
        <w:t>ТЭС-К/2026/001/40/01/08-РЗА</w:t>
      </w:r>
    </w:p>
    <w:p w:rsidR="000A243D" w:rsidRPr="0053124B" w:rsidRDefault="000A243D" w:rsidP="009F3C79">
      <w:pPr>
        <w:pStyle w:val="a3"/>
        <w:numPr>
          <w:ilvl w:val="0"/>
          <w:numId w:val="37"/>
        </w:numPr>
        <w:jc w:val="both"/>
        <w:rPr>
          <w:bCs/>
          <w:iCs/>
          <w:sz w:val="24"/>
          <w:szCs w:val="26"/>
        </w:rPr>
      </w:pPr>
      <w:r w:rsidRPr="0053124B">
        <w:rPr>
          <w:bCs/>
          <w:iCs/>
          <w:sz w:val="24"/>
          <w:szCs w:val="26"/>
        </w:rPr>
        <w:t>ТЭС-К/2026/001/40/01/08-ТМ</w:t>
      </w:r>
    </w:p>
    <w:p w:rsidR="000A243D" w:rsidRPr="0053124B" w:rsidRDefault="000A243D" w:rsidP="009F3C79">
      <w:pPr>
        <w:pStyle w:val="a3"/>
        <w:numPr>
          <w:ilvl w:val="0"/>
          <w:numId w:val="37"/>
        </w:numPr>
        <w:jc w:val="both"/>
        <w:rPr>
          <w:bCs/>
          <w:iCs/>
          <w:sz w:val="24"/>
          <w:szCs w:val="26"/>
        </w:rPr>
      </w:pPr>
      <w:r w:rsidRPr="0053124B">
        <w:rPr>
          <w:bCs/>
          <w:iCs/>
          <w:sz w:val="24"/>
          <w:szCs w:val="26"/>
        </w:rPr>
        <w:t>ТЭС-К/2026/001/40/01/08-ЭП</w:t>
      </w:r>
    </w:p>
    <w:p w:rsidR="002C04F2" w:rsidRPr="002C04F2" w:rsidRDefault="002C04F2" w:rsidP="009F3C79">
      <w:pPr>
        <w:pStyle w:val="a3"/>
        <w:ind w:left="0" w:firstLine="709"/>
        <w:jc w:val="both"/>
        <w:rPr>
          <w:bCs/>
          <w:iCs/>
          <w:sz w:val="24"/>
          <w:szCs w:val="26"/>
        </w:rPr>
      </w:pPr>
    </w:p>
    <w:p w:rsidR="00730DE3" w:rsidRPr="009F3C79" w:rsidRDefault="00730DE3" w:rsidP="009F3C79">
      <w:pPr>
        <w:pStyle w:val="a3"/>
        <w:numPr>
          <w:ilvl w:val="0"/>
          <w:numId w:val="2"/>
        </w:numPr>
        <w:tabs>
          <w:tab w:val="num" w:pos="0"/>
        </w:tabs>
        <w:ind w:left="0" w:firstLine="709"/>
        <w:jc w:val="both"/>
        <w:rPr>
          <w:sz w:val="24"/>
          <w:szCs w:val="24"/>
        </w:rPr>
      </w:pPr>
      <w:r w:rsidRPr="009F3C79">
        <w:rPr>
          <w:b/>
          <w:sz w:val="24"/>
          <w:szCs w:val="24"/>
        </w:rPr>
        <w:t>Общие требования</w:t>
      </w:r>
    </w:p>
    <w:p w:rsidR="00C66A76" w:rsidRPr="00E8637F" w:rsidRDefault="00A366A8" w:rsidP="009F3C79">
      <w:pPr>
        <w:pStyle w:val="a5"/>
        <w:numPr>
          <w:ilvl w:val="1"/>
          <w:numId w:val="2"/>
        </w:numPr>
        <w:ind w:left="0" w:firstLine="709"/>
        <w:rPr>
          <w:bCs/>
          <w:sz w:val="24"/>
          <w:szCs w:val="24"/>
        </w:rPr>
      </w:pPr>
      <w:r w:rsidRPr="00E8637F">
        <w:rPr>
          <w:bCs/>
          <w:sz w:val="24"/>
          <w:szCs w:val="24"/>
        </w:rPr>
        <w:t>Место выполнения работ</w:t>
      </w:r>
      <w:r w:rsidR="00C66A76" w:rsidRPr="00E8637F">
        <w:rPr>
          <w:bCs/>
          <w:sz w:val="24"/>
          <w:szCs w:val="24"/>
        </w:rPr>
        <w:t>.</w:t>
      </w:r>
    </w:p>
    <w:tbl>
      <w:tblPr>
        <w:tblpPr w:leftFromText="180" w:rightFromText="180" w:vertAnchor="text" w:horzAnchor="margin" w:tblpX="216" w:tblpY="14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4"/>
        <w:gridCol w:w="5477"/>
      </w:tblGrid>
      <w:tr w:rsidR="00C66A76" w:rsidRPr="00E8637F" w:rsidTr="00C66A76">
        <w:trPr>
          <w:cantSplit/>
          <w:trHeight w:val="20"/>
        </w:trPr>
        <w:tc>
          <w:tcPr>
            <w:tcW w:w="2237" w:type="pct"/>
            <w:vAlign w:val="center"/>
          </w:tcPr>
          <w:p w:rsidR="00C66A76" w:rsidRPr="00E8637F" w:rsidRDefault="00C66A76" w:rsidP="009F3C79">
            <w:pPr>
              <w:pStyle w:val="a3"/>
              <w:ind w:left="0" w:firstLine="0"/>
              <w:rPr>
                <w:sz w:val="24"/>
                <w:szCs w:val="24"/>
              </w:rPr>
            </w:pPr>
            <w:r w:rsidRPr="00E8637F">
              <w:rPr>
                <w:sz w:val="24"/>
                <w:szCs w:val="24"/>
              </w:rPr>
              <w:t>Область</w:t>
            </w:r>
          </w:p>
        </w:tc>
        <w:tc>
          <w:tcPr>
            <w:tcW w:w="2763" w:type="pct"/>
            <w:vAlign w:val="center"/>
          </w:tcPr>
          <w:p w:rsidR="00C66A76" w:rsidRPr="00E8637F" w:rsidRDefault="00C66A76" w:rsidP="009F3C79">
            <w:pPr>
              <w:pStyle w:val="a3"/>
              <w:ind w:left="0" w:firstLine="0"/>
              <w:rPr>
                <w:sz w:val="24"/>
                <w:szCs w:val="24"/>
              </w:rPr>
            </w:pPr>
            <w:r w:rsidRPr="00E8637F">
              <w:rPr>
                <w:sz w:val="24"/>
                <w:szCs w:val="24"/>
              </w:rPr>
              <w:t>Район</w:t>
            </w:r>
          </w:p>
        </w:tc>
      </w:tr>
      <w:tr w:rsidR="00C66A76" w:rsidRPr="00E8637F" w:rsidTr="00C66A76">
        <w:trPr>
          <w:cantSplit/>
          <w:trHeight w:val="20"/>
        </w:trPr>
        <w:tc>
          <w:tcPr>
            <w:tcW w:w="2237" w:type="pct"/>
            <w:vAlign w:val="center"/>
          </w:tcPr>
          <w:p w:rsidR="00C66A76" w:rsidRPr="00E8637F" w:rsidRDefault="009F3C79" w:rsidP="009F3C79">
            <w:pPr>
              <w:pStyle w:val="a3"/>
              <w:ind w:left="0" w:firstLine="0"/>
              <w:rPr>
                <w:sz w:val="24"/>
                <w:szCs w:val="24"/>
                <w:highlight w:val="yellow"/>
                <w:lang w:eastAsia="ru-RU"/>
              </w:rPr>
            </w:pPr>
            <w:r w:rsidRPr="009F3C79">
              <w:rPr>
                <w:sz w:val="24"/>
                <w:szCs w:val="24"/>
                <w:lang w:eastAsia="ru-RU"/>
              </w:rPr>
              <w:t>Калужская</w:t>
            </w:r>
          </w:p>
        </w:tc>
        <w:tc>
          <w:tcPr>
            <w:tcW w:w="2763" w:type="pct"/>
            <w:vAlign w:val="center"/>
          </w:tcPr>
          <w:p w:rsidR="00C66A76" w:rsidRPr="00E8637F" w:rsidRDefault="009F3C79" w:rsidP="009F3C79">
            <w:pPr>
              <w:pStyle w:val="a3"/>
              <w:ind w:left="0" w:firstLine="0"/>
              <w:rPr>
                <w:sz w:val="24"/>
                <w:szCs w:val="24"/>
                <w:highlight w:val="yellow"/>
                <w:lang w:eastAsia="ru-RU"/>
              </w:rPr>
            </w:pPr>
            <w:r w:rsidRPr="009F3C79">
              <w:rPr>
                <w:sz w:val="24"/>
                <w:szCs w:val="24"/>
                <w:lang w:eastAsia="ru-RU"/>
              </w:rPr>
              <w:t>Медынский</w:t>
            </w:r>
          </w:p>
        </w:tc>
      </w:tr>
    </w:tbl>
    <w:p w:rsidR="00A366A8" w:rsidRPr="00E8637F" w:rsidRDefault="00A366A8" w:rsidP="009F3C79">
      <w:pPr>
        <w:pStyle w:val="a5"/>
        <w:ind w:left="709"/>
        <w:rPr>
          <w:bCs/>
          <w:sz w:val="24"/>
          <w:szCs w:val="24"/>
        </w:rPr>
      </w:pPr>
    </w:p>
    <w:p w:rsidR="00C87BC0" w:rsidRPr="00E8637F" w:rsidRDefault="00C87BC0" w:rsidP="009F3C79">
      <w:pPr>
        <w:pStyle w:val="a5"/>
        <w:numPr>
          <w:ilvl w:val="1"/>
          <w:numId w:val="2"/>
        </w:numPr>
        <w:ind w:left="0" w:firstLine="709"/>
        <w:jc w:val="both"/>
        <w:rPr>
          <w:bCs/>
          <w:sz w:val="24"/>
          <w:szCs w:val="24"/>
        </w:rPr>
      </w:pPr>
      <w:r w:rsidRPr="00E8637F">
        <w:rPr>
          <w:bCs/>
          <w:sz w:val="24"/>
          <w:szCs w:val="24"/>
        </w:rPr>
        <w:t xml:space="preserve">Выполнение строительно-монтажных (СМР) и пусконаладочных работ (ПНР) выполняется в строгом соответствии с проектной документацией </w:t>
      </w:r>
      <w:r w:rsidR="009F3C79" w:rsidRPr="009F3C79">
        <w:rPr>
          <w:bCs/>
          <w:iCs/>
          <w:sz w:val="24"/>
          <w:szCs w:val="24"/>
        </w:rPr>
        <w:t>ООО «ТрансЭнергоСнаб»</w:t>
      </w:r>
      <w:r w:rsidRPr="009F3C79">
        <w:rPr>
          <w:bCs/>
          <w:sz w:val="24"/>
          <w:szCs w:val="24"/>
        </w:rPr>
        <w:t>.</w:t>
      </w:r>
    </w:p>
    <w:p w:rsidR="00A366A8" w:rsidRPr="00E8637F" w:rsidRDefault="00A366A8" w:rsidP="009F3C79">
      <w:pPr>
        <w:pStyle w:val="a5"/>
        <w:numPr>
          <w:ilvl w:val="1"/>
          <w:numId w:val="2"/>
        </w:numPr>
        <w:ind w:left="0" w:firstLine="709"/>
        <w:jc w:val="both"/>
        <w:rPr>
          <w:bCs/>
          <w:sz w:val="24"/>
          <w:szCs w:val="24"/>
        </w:rPr>
      </w:pPr>
      <w:r w:rsidRPr="00E8637F">
        <w:rPr>
          <w:bCs/>
          <w:sz w:val="24"/>
          <w:szCs w:val="24"/>
        </w:rPr>
        <w:t>Выполнение строительно-монтажных (СМР) и пусконаладочных работ</w:t>
      </w:r>
      <w:r w:rsidR="00C87BC0" w:rsidRPr="00E8637F">
        <w:rPr>
          <w:bCs/>
          <w:sz w:val="24"/>
          <w:szCs w:val="24"/>
        </w:rPr>
        <w:t xml:space="preserve"> (ПНР) с поставкой оборудования</w:t>
      </w:r>
      <w:r w:rsidRPr="00E8637F">
        <w:rPr>
          <w:bCs/>
          <w:sz w:val="24"/>
          <w:szCs w:val="24"/>
        </w:rPr>
        <w:t xml:space="preserve"> </w:t>
      </w:r>
      <w:r w:rsidR="00C87BC0" w:rsidRPr="00E8637F">
        <w:rPr>
          <w:bCs/>
          <w:sz w:val="24"/>
          <w:szCs w:val="24"/>
        </w:rPr>
        <w:t xml:space="preserve">выполняется </w:t>
      </w:r>
      <w:r w:rsidRPr="00E8637F">
        <w:rPr>
          <w:bCs/>
          <w:sz w:val="24"/>
          <w:szCs w:val="24"/>
        </w:rPr>
        <w:t>с учетом</w:t>
      </w:r>
      <w:r w:rsidR="00C87BC0" w:rsidRPr="00E8637F">
        <w:rPr>
          <w:bCs/>
          <w:sz w:val="24"/>
          <w:szCs w:val="24"/>
        </w:rPr>
        <w:t xml:space="preserve"> требований НТД, указанных в п. </w:t>
      </w:r>
      <w:r w:rsidRPr="00E8637F">
        <w:rPr>
          <w:bCs/>
          <w:sz w:val="24"/>
          <w:szCs w:val="24"/>
        </w:rPr>
        <w:t>6 настоящего ТЗ (при строительстве необходимо руководствоваться последними редакциями документов, необходимых и действующих на момент выполнения СМР, в том числе не указанных в данном ТЗ).</w:t>
      </w:r>
    </w:p>
    <w:p w:rsidR="00311D4C" w:rsidRPr="00E8637F" w:rsidRDefault="00311D4C" w:rsidP="009F3C79">
      <w:pPr>
        <w:pStyle w:val="a3"/>
        <w:tabs>
          <w:tab w:val="left" w:pos="0"/>
          <w:tab w:val="left" w:pos="1701"/>
        </w:tabs>
        <w:ind w:left="709" w:firstLine="0"/>
        <w:jc w:val="both"/>
        <w:rPr>
          <w:bCs/>
          <w:iCs/>
          <w:sz w:val="24"/>
          <w:szCs w:val="24"/>
        </w:rPr>
      </w:pPr>
    </w:p>
    <w:p w:rsidR="00F30245" w:rsidRPr="009F3C79" w:rsidRDefault="00F30245" w:rsidP="009F3C79">
      <w:pPr>
        <w:pStyle w:val="a3"/>
        <w:numPr>
          <w:ilvl w:val="0"/>
          <w:numId w:val="2"/>
        </w:numPr>
        <w:tabs>
          <w:tab w:val="num" w:pos="0"/>
        </w:tabs>
        <w:ind w:left="0" w:firstLine="709"/>
        <w:jc w:val="both"/>
        <w:rPr>
          <w:b/>
          <w:sz w:val="24"/>
          <w:szCs w:val="24"/>
        </w:rPr>
      </w:pPr>
      <w:r w:rsidRPr="009F3C79">
        <w:rPr>
          <w:b/>
          <w:sz w:val="24"/>
          <w:szCs w:val="24"/>
        </w:rPr>
        <w:t>Требования к организации строительных работ</w:t>
      </w:r>
    </w:p>
    <w:p w:rsidR="00F30245" w:rsidRPr="00E8637F" w:rsidRDefault="00F30245" w:rsidP="009F3C79">
      <w:pPr>
        <w:pStyle w:val="a5"/>
        <w:numPr>
          <w:ilvl w:val="1"/>
          <w:numId w:val="2"/>
        </w:numPr>
        <w:ind w:left="0" w:firstLine="709"/>
        <w:jc w:val="both"/>
        <w:rPr>
          <w:bCs/>
          <w:sz w:val="24"/>
          <w:szCs w:val="26"/>
        </w:rPr>
      </w:pPr>
      <w:r w:rsidRPr="00E8637F">
        <w:rPr>
          <w:bCs/>
          <w:sz w:val="24"/>
          <w:szCs w:val="26"/>
        </w:rPr>
        <w:t>Работы должны выполняться в соответствии с Правилами техники безопасности, охраны труда, санитарии и пожарной безопасности.</w:t>
      </w:r>
    </w:p>
    <w:p w:rsidR="00F30245" w:rsidRPr="00E8637F" w:rsidRDefault="00F30245" w:rsidP="009F3C79">
      <w:pPr>
        <w:pStyle w:val="a5"/>
        <w:numPr>
          <w:ilvl w:val="1"/>
          <w:numId w:val="2"/>
        </w:numPr>
        <w:ind w:left="0" w:firstLine="709"/>
        <w:jc w:val="both"/>
        <w:rPr>
          <w:bCs/>
          <w:sz w:val="24"/>
          <w:szCs w:val="26"/>
        </w:rPr>
      </w:pPr>
      <w:r w:rsidRPr="00E8637F">
        <w:rPr>
          <w:bCs/>
          <w:sz w:val="24"/>
          <w:szCs w:val="26"/>
        </w:rPr>
        <w:t>Работы должны быть выполнены из материалов и оборудования Подрядчика. На всё имеющееся оборудование и материалы подрядчиком должна быть представлена подробная номенклатура.</w:t>
      </w:r>
    </w:p>
    <w:p w:rsidR="00F30245" w:rsidRPr="00E8637F" w:rsidRDefault="00F30245" w:rsidP="009F3C79">
      <w:pPr>
        <w:pStyle w:val="a5"/>
        <w:numPr>
          <w:ilvl w:val="1"/>
          <w:numId w:val="2"/>
        </w:numPr>
        <w:ind w:left="0" w:firstLine="709"/>
        <w:jc w:val="both"/>
        <w:rPr>
          <w:bCs/>
          <w:sz w:val="24"/>
          <w:szCs w:val="26"/>
        </w:rPr>
      </w:pPr>
      <w:r w:rsidRPr="00E8637F">
        <w:rPr>
          <w:bCs/>
          <w:sz w:val="24"/>
          <w:szCs w:val="26"/>
        </w:rPr>
        <w:t>Подрядчик должен выполнить пуско-наладочные работы.</w:t>
      </w:r>
    </w:p>
    <w:p w:rsidR="00F30245" w:rsidRDefault="00F30245" w:rsidP="009F3C79">
      <w:pPr>
        <w:pStyle w:val="a3"/>
        <w:tabs>
          <w:tab w:val="left" w:pos="0"/>
          <w:tab w:val="left" w:pos="1701"/>
        </w:tabs>
        <w:ind w:left="709" w:firstLine="0"/>
        <w:jc w:val="both"/>
        <w:rPr>
          <w:bCs/>
          <w:iCs/>
          <w:sz w:val="26"/>
          <w:szCs w:val="26"/>
        </w:rPr>
      </w:pPr>
    </w:p>
    <w:p w:rsidR="00F30245" w:rsidRPr="009B4275" w:rsidRDefault="00F30245" w:rsidP="009F3C79">
      <w:pPr>
        <w:pStyle w:val="a3"/>
        <w:tabs>
          <w:tab w:val="left" w:pos="0"/>
          <w:tab w:val="left" w:pos="1701"/>
        </w:tabs>
        <w:ind w:left="709" w:firstLine="0"/>
        <w:jc w:val="both"/>
        <w:rPr>
          <w:bCs/>
          <w:iCs/>
          <w:sz w:val="26"/>
          <w:szCs w:val="26"/>
        </w:rPr>
      </w:pPr>
    </w:p>
    <w:p w:rsidR="003B174E" w:rsidRDefault="003B174E" w:rsidP="009F3C79">
      <w:pPr>
        <w:pStyle w:val="a3"/>
        <w:tabs>
          <w:tab w:val="left" w:pos="993"/>
          <w:tab w:val="left" w:pos="1134"/>
          <w:tab w:val="left" w:pos="1276"/>
        </w:tabs>
        <w:ind w:left="709" w:firstLine="0"/>
        <w:jc w:val="both"/>
        <w:rPr>
          <w:sz w:val="26"/>
          <w:szCs w:val="26"/>
        </w:rPr>
      </w:pPr>
      <w:bookmarkStart w:id="0" w:name="_GoBack"/>
      <w:bookmarkEnd w:id="0"/>
    </w:p>
    <w:p w:rsidR="00F30245" w:rsidRPr="009F3C79" w:rsidRDefault="00F30245" w:rsidP="009F3C79">
      <w:pPr>
        <w:pStyle w:val="a3"/>
        <w:numPr>
          <w:ilvl w:val="0"/>
          <w:numId w:val="2"/>
        </w:numPr>
        <w:tabs>
          <w:tab w:val="num" w:pos="0"/>
        </w:tabs>
        <w:ind w:left="0" w:firstLine="709"/>
        <w:jc w:val="both"/>
        <w:rPr>
          <w:b/>
          <w:sz w:val="24"/>
          <w:szCs w:val="24"/>
        </w:rPr>
      </w:pPr>
      <w:r w:rsidRPr="009F3C79">
        <w:rPr>
          <w:b/>
          <w:sz w:val="24"/>
          <w:szCs w:val="24"/>
        </w:rPr>
        <w:t>Общие требования к основному электротехническому оборудованию</w:t>
      </w:r>
    </w:p>
    <w:p w:rsidR="00F30245" w:rsidRPr="00E8637F" w:rsidRDefault="00F30245" w:rsidP="009F3C79">
      <w:pPr>
        <w:pStyle w:val="a5"/>
        <w:ind w:left="0" w:firstLine="709"/>
        <w:jc w:val="both"/>
        <w:rPr>
          <w:bCs/>
          <w:sz w:val="24"/>
          <w:szCs w:val="24"/>
        </w:rPr>
      </w:pPr>
      <w:r w:rsidRPr="00E8637F">
        <w:rPr>
          <w:bCs/>
          <w:sz w:val="24"/>
          <w:szCs w:val="24"/>
        </w:rPr>
        <w:t>К поставке допускается оборудование, отвечающее следующим требованиям:</w:t>
      </w:r>
    </w:p>
    <w:p w:rsidR="00941FD5" w:rsidRPr="00E8637F" w:rsidRDefault="00941FD5" w:rsidP="009F3C79">
      <w:pPr>
        <w:pStyle w:val="a3"/>
        <w:numPr>
          <w:ilvl w:val="1"/>
          <w:numId w:val="2"/>
        </w:numPr>
        <w:tabs>
          <w:tab w:val="left" w:pos="0"/>
          <w:tab w:val="left" w:pos="1276"/>
        </w:tabs>
        <w:ind w:left="0" w:firstLine="709"/>
        <w:jc w:val="both"/>
        <w:rPr>
          <w:bCs/>
          <w:iCs/>
          <w:sz w:val="24"/>
          <w:szCs w:val="24"/>
        </w:rPr>
      </w:pPr>
      <w:r w:rsidRPr="00E8637F">
        <w:rPr>
          <w:bCs/>
          <w:iCs/>
          <w:sz w:val="24"/>
          <w:szCs w:val="24"/>
        </w:rPr>
        <w:t>Для российских производителей – наличие положительного заключения МВК, ТУ, или иные документы, подтверждающие соответствие техническим требованиям.</w:t>
      </w:r>
    </w:p>
    <w:p w:rsidR="00941FD5" w:rsidRPr="00E8637F" w:rsidRDefault="00941FD5" w:rsidP="009F3C79">
      <w:pPr>
        <w:pStyle w:val="a3"/>
        <w:numPr>
          <w:ilvl w:val="1"/>
          <w:numId w:val="2"/>
        </w:numPr>
        <w:tabs>
          <w:tab w:val="left" w:pos="0"/>
          <w:tab w:val="left" w:pos="1276"/>
        </w:tabs>
        <w:ind w:left="0" w:firstLine="709"/>
        <w:jc w:val="both"/>
        <w:rPr>
          <w:bCs/>
          <w:iCs/>
          <w:sz w:val="24"/>
          <w:szCs w:val="24"/>
        </w:rPr>
      </w:pPr>
      <w:r w:rsidRPr="00E8637F">
        <w:rPr>
          <w:bCs/>
          <w:iCs/>
          <w:sz w:val="24"/>
          <w:szCs w:val="24"/>
        </w:rPr>
        <w:lastRenderedPageBreak/>
        <w:t xml:space="preserve">Для импортного оборудования, а также для </w:t>
      </w:r>
      <w:r w:rsidR="00383F13" w:rsidRPr="00E8637F">
        <w:rPr>
          <w:bCs/>
          <w:iCs/>
          <w:sz w:val="24"/>
          <w:szCs w:val="24"/>
        </w:rPr>
        <w:t>российского</w:t>
      </w:r>
      <w:r w:rsidRPr="00E8637F">
        <w:rPr>
          <w:bCs/>
          <w:iCs/>
          <w:sz w:val="24"/>
          <w:szCs w:val="24"/>
        </w:rPr>
        <w:t xml:space="preserve"> оборудования, выпускаемого для других отраслей и ведомств –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w:t>
      </w:r>
    </w:p>
    <w:p w:rsidR="00941FD5" w:rsidRPr="00E8637F" w:rsidRDefault="00941FD5" w:rsidP="009F3C79">
      <w:pPr>
        <w:pStyle w:val="a3"/>
        <w:numPr>
          <w:ilvl w:val="1"/>
          <w:numId w:val="2"/>
        </w:numPr>
        <w:tabs>
          <w:tab w:val="left" w:pos="0"/>
          <w:tab w:val="left" w:pos="1276"/>
        </w:tabs>
        <w:ind w:left="0" w:firstLine="709"/>
        <w:jc w:val="both"/>
        <w:rPr>
          <w:sz w:val="24"/>
          <w:szCs w:val="24"/>
        </w:rPr>
      </w:pPr>
      <w:r w:rsidRPr="00E8637F">
        <w:rPr>
          <w:sz w:val="24"/>
          <w:szCs w:val="24"/>
        </w:rPr>
        <w:t xml:space="preserve">Поставляемое электротехническое оборудование </w:t>
      </w:r>
      <w:r w:rsidR="00383F13" w:rsidRPr="00E8637F">
        <w:rPr>
          <w:sz w:val="24"/>
          <w:szCs w:val="24"/>
        </w:rPr>
        <w:t>российского</w:t>
      </w:r>
      <w:r w:rsidRPr="00E8637F">
        <w:rPr>
          <w:sz w:val="24"/>
          <w:szCs w:val="24"/>
        </w:rPr>
        <w:t xml:space="preserve"> и зарубежного производства должно иметь заключение аттестационной комиссии ПАО «Россети» на дату поставки оборудования или, в порядке исключения, заключение протокола Комиссии по допуску оборудования, материалов и систем ПАО «Россети Центр» и ПАО «Россети Центр и Приволжье» с решением о допуске к применению не аттестованной продукции согласно пункту 2.5.5 Методики ПАО «Россети» проведения проверки качества (аттестации) оборудования, материалов и систем (в случае поставки оборудования, технологий или материалов, подлежащих такой аттестации).</w:t>
      </w:r>
    </w:p>
    <w:p w:rsidR="00941FD5" w:rsidRPr="00E8637F" w:rsidRDefault="00941FD5" w:rsidP="009F3C79">
      <w:pPr>
        <w:pStyle w:val="a3"/>
        <w:numPr>
          <w:ilvl w:val="1"/>
          <w:numId w:val="2"/>
        </w:numPr>
        <w:tabs>
          <w:tab w:val="left" w:pos="0"/>
          <w:tab w:val="left" w:pos="1276"/>
        </w:tabs>
        <w:ind w:left="0" w:firstLine="709"/>
        <w:jc w:val="both"/>
        <w:rPr>
          <w:sz w:val="24"/>
          <w:szCs w:val="24"/>
        </w:rPr>
      </w:pPr>
      <w:r w:rsidRPr="00E8637F">
        <w:rPr>
          <w:sz w:val="24"/>
          <w:szCs w:val="24"/>
        </w:rPr>
        <w:t>В комплект поставки оборудования и материалов должны входить документы подтверждающие технические характеристики материалов и оборудования, паспорт, технические условия, руководство по эксплуатации и т.п. на конкретный вид продукции, заверенные производителем.</w:t>
      </w:r>
    </w:p>
    <w:p w:rsidR="00756032" w:rsidRPr="00E8637F" w:rsidRDefault="00756032" w:rsidP="009F3C79">
      <w:pPr>
        <w:pStyle w:val="a3"/>
        <w:numPr>
          <w:ilvl w:val="1"/>
          <w:numId w:val="2"/>
        </w:numPr>
        <w:tabs>
          <w:tab w:val="left" w:pos="0"/>
          <w:tab w:val="left" w:pos="1276"/>
        </w:tabs>
        <w:ind w:left="0" w:firstLine="709"/>
        <w:jc w:val="both"/>
        <w:rPr>
          <w:sz w:val="24"/>
          <w:szCs w:val="24"/>
        </w:rPr>
      </w:pPr>
      <w:r w:rsidRPr="00E8637F">
        <w:rPr>
          <w:sz w:val="24"/>
          <w:szCs w:val="24"/>
        </w:rPr>
        <w:t>Продукция должна быть новой, ранее не использованной. Дата изготовления производителем должна быть не более полугода до даты поставки.</w:t>
      </w:r>
    </w:p>
    <w:p w:rsidR="00941FD5" w:rsidRPr="00E8637F" w:rsidRDefault="00941FD5" w:rsidP="009F3C79">
      <w:pPr>
        <w:pStyle w:val="a3"/>
        <w:numPr>
          <w:ilvl w:val="1"/>
          <w:numId w:val="2"/>
        </w:numPr>
        <w:tabs>
          <w:tab w:val="left" w:pos="0"/>
          <w:tab w:val="left" w:pos="1276"/>
        </w:tabs>
        <w:ind w:left="0" w:firstLine="709"/>
        <w:jc w:val="both"/>
        <w:rPr>
          <w:bCs/>
          <w:iCs/>
          <w:sz w:val="24"/>
          <w:szCs w:val="24"/>
        </w:rPr>
      </w:pPr>
      <w:r w:rsidRPr="00E8637F">
        <w:rPr>
          <w:sz w:val="24"/>
          <w:szCs w:val="24"/>
        </w:rPr>
        <w:t xml:space="preserve">Выбор типов оборудования осуществляется по согласованию с Заказчиком. </w:t>
      </w:r>
      <w:r w:rsidRPr="00E8637F">
        <w:rPr>
          <w:bCs/>
          <w:iCs/>
          <w:sz w:val="24"/>
          <w:szCs w:val="24"/>
        </w:rPr>
        <w:t>Марку оборудования, провода, сцепной линейной арматуры согласовать с Заказчиком.</w:t>
      </w:r>
    </w:p>
    <w:p w:rsidR="00941FD5" w:rsidRPr="00E8637F" w:rsidRDefault="00941FD5" w:rsidP="009F3C79">
      <w:pPr>
        <w:pStyle w:val="a3"/>
        <w:numPr>
          <w:ilvl w:val="1"/>
          <w:numId w:val="2"/>
        </w:numPr>
        <w:tabs>
          <w:tab w:val="left" w:pos="0"/>
          <w:tab w:val="left" w:pos="1276"/>
        </w:tabs>
        <w:ind w:left="0" w:firstLine="709"/>
        <w:jc w:val="both"/>
        <w:rPr>
          <w:bCs/>
          <w:iCs/>
          <w:sz w:val="24"/>
          <w:szCs w:val="24"/>
        </w:rPr>
      </w:pPr>
      <w:r w:rsidRPr="00E8637F">
        <w:rPr>
          <w:bCs/>
          <w:iCs/>
          <w:sz w:val="24"/>
          <w:szCs w:val="24"/>
        </w:rPr>
        <w:t xml:space="preserve">При проектировании объектов распределительной сети 6-10 кВ принять основные требования к оборудованию в соответствии с Типовыми техническими заданиями на поставку оборудования ПАО «Россети Центр» / ПАО «Россети Центр и Приволжье», окончательно уточнить на стадии проектирования. </w:t>
      </w:r>
    </w:p>
    <w:p w:rsidR="00941FD5" w:rsidRPr="00E8637F" w:rsidRDefault="00941FD5" w:rsidP="009F3C79">
      <w:pPr>
        <w:pStyle w:val="a3"/>
        <w:numPr>
          <w:ilvl w:val="1"/>
          <w:numId w:val="2"/>
        </w:numPr>
        <w:tabs>
          <w:tab w:val="left" w:pos="0"/>
          <w:tab w:val="left" w:pos="1276"/>
        </w:tabs>
        <w:ind w:left="0" w:firstLine="709"/>
        <w:jc w:val="both"/>
        <w:rPr>
          <w:bCs/>
          <w:iCs/>
          <w:sz w:val="24"/>
          <w:szCs w:val="24"/>
        </w:rPr>
      </w:pPr>
      <w:r w:rsidRPr="00E8637F">
        <w:rPr>
          <w:bCs/>
          <w:iCs/>
          <w:sz w:val="24"/>
          <w:szCs w:val="24"/>
        </w:rPr>
        <w:t xml:space="preserve">По всем видам оборудования Подрядчик должен предоставить полный комплект технической и эксплуатационной документации на русском языке, подготовленной в соответствии с </w:t>
      </w:r>
      <w:hyperlink r:id="rId11" w:tooltip="&quot;ГОСТ Р 59853-2021 Информационные технологии (ИТ). Комплекс стандартов на автоматизированные ...&quot;&#10;(утв. приказом Росстандарта от 19.11.2021 N 1520-ст)&#10;Применяется с 01.01.2022 взамен ГОСТ ...&#10;Статус: Действующий документ (действ. c 01.01.2022)" w:history="1">
        <w:r w:rsidRPr="00E8637F">
          <w:rPr>
            <w:rStyle w:val="af6"/>
            <w:bCs/>
            <w:iCs/>
            <w:color w:val="000000"/>
            <w:sz w:val="24"/>
            <w:szCs w:val="24"/>
            <w:u w:val="none"/>
          </w:rPr>
          <w:t>ГОСТ Р 59853</w:t>
        </w:r>
      </w:hyperlink>
      <w:r w:rsidRPr="00E8637F">
        <w:rPr>
          <w:bCs/>
          <w:iCs/>
          <w:sz w:val="24"/>
          <w:szCs w:val="24"/>
        </w:rPr>
        <w:t xml:space="preserve">, </w:t>
      </w:r>
      <w:hyperlink r:id="rId12" w:tooltip="&quot;ГОСТ 34.201-2020 Информационные технологии (ИТ). Комплекс стандартов на ...&quot;&#10;(утв. приказом Росстандарта от 19.11.2021 N 1521-ст)&#10;Применяется с 01.01.2022 взамен ГОСТ 34.201-89&#10;Статус: Действующая редакция документа (действ. c 01.07.2023)" w:history="1">
        <w:r w:rsidRPr="00E8637F">
          <w:rPr>
            <w:rStyle w:val="af6"/>
            <w:bCs/>
            <w:iCs/>
            <w:color w:val="000000"/>
            <w:sz w:val="24"/>
            <w:szCs w:val="24"/>
            <w:u w:val="none"/>
          </w:rPr>
          <w:t>ГОСТ 34.201</w:t>
        </w:r>
      </w:hyperlink>
      <w:r w:rsidRPr="00E8637F">
        <w:rPr>
          <w:bCs/>
          <w:iCs/>
          <w:sz w:val="24"/>
          <w:szCs w:val="24"/>
        </w:rPr>
        <w:t xml:space="preserve">, </w:t>
      </w:r>
      <w:hyperlink r:id="rId13" w:tooltip="&quot;ГОСТ 27300-87 Информационно-измерительные системы. Общие требования, комплектность и ...&quot;&#10;(утв. постановлением Госстандарта СССР от 24.04.1987 N 1401)&#10;Применяется с 01.07.1988&#10;Статус: Действующая редакция документа (действ. c 01.01.1989)" w:history="1">
        <w:r w:rsidRPr="00E8637F">
          <w:rPr>
            <w:rStyle w:val="af6"/>
            <w:bCs/>
            <w:iCs/>
            <w:color w:val="000000"/>
            <w:sz w:val="24"/>
            <w:szCs w:val="24"/>
            <w:u w:val="none"/>
          </w:rPr>
          <w:t>ГОСТ 27300</w:t>
        </w:r>
      </w:hyperlink>
      <w:r w:rsidRPr="00E8637F">
        <w:rPr>
          <w:bCs/>
          <w:iCs/>
          <w:sz w:val="24"/>
          <w:szCs w:val="24"/>
        </w:rPr>
        <w:t xml:space="preserve">, </w:t>
      </w:r>
      <w:hyperlink r:id="rId14" w:tooltip="&quot;ГОСТ Р 2.601-2019 Единая система конструкторской документации (ЕСКД) ...&quot; (утв. приказом Росстандарта от 29.04.2019 N 177-ст) Применяется с ... Статус: Действующий документ. Применяется для целей технического регламента (действ. c 01.02.2020)" w:history="1">
        <w:r w:rsidRPr="00E8637F">
          <w:rPr>
            <w:rStyle w:val="af6"/>
            <w:bCs/>
            <w:iCs/>
            <w:color w:val="000000"/>
            <w:sz w:val="24"/>
            <w:szCs w:val="24"/>
            <w:u w:val="none"/>
          </w:rPr>
          <w:t>ГОСТ Р 2.601</w:t>
        </w:r>
      </w:hyperlink>
      <w:r w:rsidRPr="00E8637F">
        <w:rPr>
          <w:bCs/>
          <w:iCs/>
          <w:sz w:val="24"/>
          <w:szCs w:val="24"/>
        </w:rPr>
        <w:t xml:space="preserve">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w:t>
      </w:r>
    </w:p>
    <w:p w:rsidR="00941FD5" w:rsidRPr="00E8637F" w:rsidRDefault="00941FD5" w:rsidP="009F3C79">
      <w:pPr>
        <w:pStyle w:val="a3"/>
        <w:numPr>
          <w:ilvl w:val="1"/>
          <w:numId w:val="2"/>
        </w:numPr>
        <w:tabs>
          <w:tab w:val="left" w:pos="0"/>
          <w:tab w:val="left" w:pos="1276"/>
        </w:tabs>
        <w:ind w:left="0" w:firstLine="709"/>
        <w:jc w:val="both"/>
        <w:rPr>
          <w:bCs/>
          <w:iCs/>
          <w:sz w:val="24"/>
          <w:szCs w:val="24"/>
        </w:rPr>
      </w:pPr>
      <w:r w:rsidRPr="00E8637F">
        <w:rPr>
          <w:bCs/>
          <w:iCs/>
          <w:sz w:val="24"/>
          <w:szCs w:val="24"/>
        </w:rPr>
        <w:t>Оборудование и материалы должны функционировать в непрерывном режиме круглосуточно в течение установленного срока службы (до списания), который (при условии проведения требуемых технических мероприятий по обслуживанию) должен быть не менее 25 лет.</w:t>
      </w:r>
    </w:p>
    <w:p w:rsidR="00941FD5" w:rsidRPr="00E8637F" w:rsidRDefault="00941FD5" w:rsidP="009F3C79">
      <w:pPr>
        <w:pStyle w:val="a3"/>
        <w:numPr>
          <w:ilvl w:val="1"/>
          <w:numId w:val="2"/>
        </w:numPr>
        <w:tabs>
          <w:tab w:val="left" w:pos="0"/>
          <w:tab w:val="left" w:pos="1276"/>
        </w:tabs>
        <w:ind w:left="0" w:firstLine="709"/>
        <w:jc w:val="both"/>
        <w:rPr>
          <w:bCs/>
          <w:iCs/>
          <w:sz w:val="24"/>
          <w:szCs w:val="24"/>
        </w:rPr>
      </w:pPr>
      <w:r w:rsidRPr="00E8637F">
        <w:rPr>
          <w:bCs/>
          <w:iCs/>
          <w:sz w:val="24"/>
          <w:szCs w:val="24"/>
        </w:rPr>
        <w:t>Выполнить проверку ТТ в ячейке(-ах) 6-10 кВ ПС, к которым подключены указанные в данном ТЗ объекты нового строительства, на 10 % погрешность с учетом существующей и перспективной мощности.</w:t>
      </w:r>
    </w:p>
    <w:p w:rsidR="00F30245" w:rsidRPr="00E8637F" w:rsidRDefault="00941FD5" w:rsidP="009F3C79">
      <w:pPr>
        <w:pStyle w:val="a5"/>
        <w:numPr>
          <w:ilvl w:val="1"/>
          <w:numId w:val="2"/>
        </w:numPr>
        <w:tabs>
          <w:tab w:val="left" w:pos="1276"/>
        </w:tabs>
        <w:ind w:left="0" w:firstLine="709"/>
        <w:jc w:val="both"/>
        <w:rPr>
          <w:bCs/>
          <w:sz w:val="24"/>
          <w:szCs w:val="24"/>
        </w:rPr>
      </w:pPr>
      <w:r w:rsidRPr="00E8637F">
        <w:rPr>
          <w:bCs/>
          <w:iCs/>
          <w:sz w:val="24"/>
          <w:szCs w:val="24"/>
        </w:rPr>
        <w:t xml:space="preserve">Выполнить расчет токов </w:t>
      </w:r>
      <w:proofErr w:type="spellStart"/>
      <w:r w:rsidRPr="00E8637F">
        <w:rPr>
          <w:bCs/>
          <w:iCs/>
          <w:sz w:val="24"/>
          <w:szCs w:val="24"/>
        </w:rPr>
        <w:t>к.з</w:t>
      </w:r>
      <w:proofErr w:type="spellEnd"/>
      <w:r w:rsidRPr="00E8637F">
        <w:rPr>
          <w:bCs/>
          <w:iCs/>
          <w:sz w:val="24"/>
          <w:szCs w:val="24"/>
        </w:rPr>
        <w:t>., предусмотреть проверку чувствительности защит. В случае необходимости справочно представить в проекте предложение о замене оборудования.</w:t>
      </w:r>
    </w:p>
    <w:p w:rsidR="0082788C" w:rsidRDefault="0082788C" w:rsidP="009F3C79">
      <w:pPr>
        <w:pStyle w:val="a5"/>
        <w:ind w:left="709"/>
        <w:jc w:val="both"/>
        <w:rPr>
          <w:bCs/>
          <w:sz w:val="26"/>
          <w:szCs w:val="26"/>
        </w:rPr>
      </w:pPr>
    </w:p>
    <w:p w:rsidR="009F3C79" w:rsidRPr="00F30245" w:rsidRDefault="009F3C79" w:rsidP="009F3C79">
      <w:pPr>
        <w:pStyle w:val="a5"/>
        <w:ind w:left="709"/>
        <w:jc w:val="both"/>
        <w:rPr>
          <w:bCs/>
          <w:sz w:val="26"/>
          <w:szCs w:val="26"/>
        </w:rPr>
      </w:pPr>
    </w:p>
    <w:p w:rsidR="00F30245" w:rsidRPr="009F3C79" w:rsidRDefault="00F30245" w:rsidP="009F3C79">
      <w:pPr>
        <w:pStyle w:val="a3"/>
        <w:numPr>
          <w:ilvl w:val="0"/>
          <w:numId w:val="2"/>
        </w:numPr>
        <w:tabs>
          <w:tab w:val="num" w:pos="0"/>
        </w:tabs>
        <w:ind w:left="0" w:firstLine="709"/>
        <w:jc w:val="both"/>
        <w:rPr>
          <w:b/>
          <w:sz w:val="24"/>
          <w:szCs w:val="24"/>
        </w:rPr>
      </w:pPr>
      <w:r w:rsidRPr="009F3C79">
        <w:rPr>
          <w:b/>
          <w:sz w:val="24"/>
          <w:szCs w:val="24"/>
        </w:rPr>
        <w:t>Основные нормативно-технические документы (НТД), определяющие требования к строительству</w:t>
      </w:r>
    </w:p>
    <w:p w:rsidR="00F30245" w:rsidRPr="00E8637F" w:rsidRDefault="00194A17" w:rsidP="009F3C79">
      <w:pPr>
        <w:pStyle w:val="a5"/>
        <w:numPr>
          <w:ilvl w:val="1"/>
          <w:numId w:val="2"/>
        </w:numPr>
        <w:ind w:left="0" w:firstLine="709"/>
        <w:jc w:val="both"/>
        <w:rPr>
          <w:bCs/>
          <w:sz w:val="24"/>
          <w:szCs w:val="24"/>
        </w:rPr>
      </w:pPr>
      <w:hyperlink r:id="rId15" w:tooltip="&quot;Градостроительный кодекс Российской Федерации (с изменениями на 26 декабря 2024 года) (редакция, действующая с 1 марта 2025 года)&quot;&#10;Кодекс РФ от 29.12.2004 N 190-ФЗ&#10;Статус: Действующая редакция документа (действ. c 01.03.2025)" w:history="1">
        <w:r w:rsidR="00F30245" w:rsidRPr="00E8637F">
          <w:rPr>
            <w:rStyle w:val="af6"/>
            <w:bCs/>
            <w:color w:val="000000"/>
            <w:sz w:val="24"/>
            <w:szCs w:val="24"/>
            <w:u w:val="none"/>
          </w:rPr>
          <w:t>Градостроительный кодекс РФ</w:t>
        </w:r>
      </w:hyperlink>
      <w:r w:rsidR="00F30245" w:rsidRPr="00E8637F">
        <w:rPr>
          <w:bCs/>
          <w:sz w:val="24"/>
          <w:szCs w:val="24"/>
        </w:rPr>
        <w:t>.</w:t>
      </w:r>
    </w:p>
    <w:p w:rsidR="00F30245" w:rsidRPr="00E8637F" w:rsidRDefault="00194A17" w:rsidP="009F3C79">
      <w:pPr>
        <w:pStyle w:val="a5"/>
        <w:numPr>
          <w:ilvl w:val="1"/>
          <w:numId w:val="2"/>
        </w:numPr>
        <w:ind w:left="0" w:firstLine="709"/>
        <w:jc w:val="both"/>
        <w:rPr>
          <w:bCs/>
          <w:sz w:val="24"/>
          <w:szCs w:val="24"/>
        </w:rPr>
      </w:pPr>
      <w:hyperlink r:id="rId16" w:tooltip="&quot;Земельный кодекс Российской Федерации (с изменениями на 20 марта 2025 года)&quot;&#10;Кодекс РФ от 25.10.2001 N 136-ФЗ&#10;Статус: Действующая редакция документа (действ. c 31.03.2025 по 26.06.2025)" w:history="1">
        <w:r w:rsidR="00F30245" w:rsidRPr="00D67AF7">
          <w:rPr>
            <w:rStyle w:val="af6"/>
            <w:bCs/>
            <w:color w:val="000000"/>
            <w:sz w:val="24"/>
            <w:szCs w:val="24"/>
            <w:u w:val="none"/>
          </w:rPr>
          <w:t>Земельный кодекс РФ</w:t>
        </w:r>
      </w:hyperlink>
      <w:r w:rsidR="00F30245" w:rsidRPr="00E8637F">
        <w:rPr>
          <w:bCs/>
          <w:sz w:val="24"/>
          <w:szCs w:val="24"/>
        </w:rPr>
        <w:t>.</w:t>
      </w:r>
    </w:p>
    <w:p w:rsidR="00F30245" w:rsidRPr="00E8637F" w:rsidRDefault="00194A17" w:rsidP="009F3C79">
      <w:pPr>
        <w:pStyle w:val="a5"/>
        <w:numPr>
          <w:ilvl w:val="1"/>
          <w:numId w:val="2"/>
        </w:numPr>
        <w:ind w:left="0" w:firstLine="709"/>
        <w:jc w:val="both"/>
        <w:rPr>
          <w:bCs/>
          <w:sz w:val="24"/>
          <w:szCs w:val="24"/>
        </w:rPr>
      </w:pPr>
      <w:hyperlink r:id="rId17" w:tooltip="&quot;Лесной кодекс Российской Федерации (с изменениями на 26 декабря 2024 года)&quot;&#10;Кодекс РФ от 04.12.2006 N 200-ФЗ&#10;Статус: Действующая редакция документа (действ. c 01.01.2025 по 31.08.2025)" w:history="1">
        <w:r w:rsidR="00F30245" w:rsidRPr="00D67AF7">
          <w:rPr>
            <w:rStyle w:val="af6"/>
            <w:bCs/>
            <w:color w:val="000000"/>
            <w:sz w:val="24"/>
            <w:szCs w:val="24"/>
            <w:u w:val="none"/>
          </w:rPr>
          <w:t>Лесной кодекс РФ</w:t>
        </w:r>
      </w:hyperlink>
      <w:r w:rsidR="00F30245" w:rsidRPr="00E8637F">
        <w:rPr>
          <w:bCs/>
          <w:sz w:val="24"/>
          <w:szCs w:val="24"/>
        </w:rPr>
        <w:t>.</w:t>
      </w:r>
    </w:p>
    <w:p w:rsidR="00F30245" w:rsidRPr="00E8637F" w:rsidRDefault="00F30245" w:rsidP="009F3C79">
      <w:pPr>
        <w:pStyle w:val="a5"/>
        <w:numPr>
          <w:ilvl w:val="1"/>
          <w:numId w:val="2"/>
        </w:numPr>
        <w:ind w:left="0" w:firstLine="709"/>
        <w:jc w:val="both"/>
        <w:rPr>
          <w:bCs/>
          <w:sz w:val="24"/>
          <w:szCs w:val="24"/>
        </w:rPr>
      </w:pPr>
      <w:r w:rsidRPr="00E8637F">
        <w:rPr>
          <w:bCs/>
          <w:sz w:val="24"/>
          <w:szCs w:val="24"/>
        </w:rPr>
        <w:t xml:space="preserve">Федеральный закон Российской Федерации </w:t>
      </w:r>
      <w:hyperlink r:id="rId18" w:tooltip="&quot;О безопасности критической информационной инфраструктуры Российской Федерации (с изменениями на 10 июля 2023 года)&quot;&#10;Федеральный закон от 26.07.2017 N 187-ФЗ&#10;Статус: Действующая редакция документа (действ. c 21.07.2023)" w:history="1">
        <w:r w:rsidRPr="00D67AF7">
          <w:rPr>
            <w:rStyle w:val="af6"/>
            <w:bCs/>
            <w:color w:val="000000"/>
            <w:sz w:val="24"/>
            <w:szCs w:val="24"/>
            <w:u w:val="none"/>
          </w:rPr>
          <w:t>от 12.07.2017 № 187-ФЗ</w:t>
        </w:r>
      </w:hyperlink>
      <w:r w:rsidRPr="00E8637F">
        <w:rPr>
          <w:bCs/>
          <w:sz w:val="24"/>
          <w:szCs w:val="24"/>
        </w:rPr>
        <w:t xml:space="preserve"> «О безопасности критической информационной инфраструктуры Российской Федерации».</w:t>
      </w:r>
    </w:p>
    <w:p w:rsidR="00F30245" w:rsidRPr="00E8637F" w:rsidRDefault="00F30245" w:rsidP="009F3C79">
      <w:pPr>
        <w:pStyle w:val="a5"/>
        <w:numPr>
          <w:ilvl w:val="1"/>
          <w:numId w:val="2"/>
        </w:numPr>
        <w:ind w:left="0" w:firstLine="709"/>
        <w:jc w:val="both"/>
        <w:rPr>
          <w:bCs/>
          <w:sz w:val="24"/>
          <w:szCs w:val="24"/>
        </w:rPr>
      </w:pPr>
      <w:r w:rsidRPr="00E8637F">
        <w:rPr>
          <w:bCs/>
          <w:sz w:val="24"/>
          <w:szCs w:val="24"/>
        </w:rPr>
        <w:t xml:space="preserve">Постановление правительства Российской федерации </w:t>
      </w:r>
      <w:hyperlink r:id="rId19" w:tooltip="&quot;Об утверждении Правил категорирования объектов критической информационной инфраструктуры ...&quot;&#10;Постановление Правительства РФ от 08.02.2018 N 127&#10;Статус: Действующая редакция документа (действ. c 27.09.2024)" w:history="1">
        <w:r w:rsidRPr="00D67AF7">
          <w:rPr>
            <w:rStyle w:val="af6"/>
            <w:bCs/>
            <w:color w:val="000000"/>
            <w:sz w:val="24"/>
            <w:szCs w:val="24"/>
            <w:u w:val="none"/>
          </w:rPr>
          <w:t>от 08.02.2018 № 127</w:t>
        </w:r>
      </w:hyperlink>
      <w:r w:rsidRPr="00E8637F">
        <w:rPr>
          <w:bCs/>
          <w:sz w:val="24"/>
          <w:szCs w:val="24"/>
        </w:rPr>
        <w:t xml:space="preserve"> «Об утверждении Правил категорирования объектов критической информационной инфраструктуры Российской Федерации, а также перечня показателей критериев значимости объектов критической информационной инфраструктуры Российской Федерации и их значений».</w:t>
      </w:r>
    </w:p>
    <w:p w:rsidR="00F30245" w:rsidRPr="00E8637F" w:rsidRDefault="00F30245" w:rsidP="009F3C79">
      <w:pPr>
        <w:pStyle w:val="a5"/>
        <w:numPr>
          <w:ilvl w:val="1"/>
          <w:numId w:val="2"/>
        </w:numPr>
        <w:ind w:left="0" w:firstLine="709"/>
        <w:jc w:val="both"/>
        <w:rPr>
          <w:bCs/>
          <w:sz w:val="24"/>
          <w:szCs w:val="24"/>
        </w:rPr>
      </w:pPr>
      <w:r w:rsidRPr="00E8637F">
        <w:rPr>
          <w:bCs/>
          <w:sz w:val="24"/>
          <w:szCs w:val="24"/>
        </w:rPr>
        <w:lastRenderedPageBreak/>
        <w:t xml:space="preserve">Приказ ФСТЭК России </w:t>
      </w:r>
      <w:hyperlink r:id="rId20" w:tooltip="&quot;Об утверждении Требований по обеспечению безопасности значимых объектов критической ...&quot;&#10;Приказ ФСТЭК России от 25.12.2017 N 239&#10;Статус: Действующая редакция документа (действ. c 05.11.2024)" w:history="1">
        <w:r w:rsidRPr="00D67AF7">
          <w:rPr>
            <w:rStyle w:val="af6"/>
            <w:bCs/>
            <w:color w:val="000000"/>
            <w:sz w:val="24"/>
            <w:szCs w:val="24"/>
            <w:u w:val="none"/>
          </w:rPr>
          <w:t>от 25.12.2017 № 239</w:t>
        </w:r>
      </w:hyperlink>
      <w:r w:rsidRPr="00E8637F">
        <w:rPr>
          <w:bCs/>
          <w:sz w:val="24"/>
          <w:szCs w:val="24"/>
        </w:rPr>
        <w:t xml:space="preserve"> «Об утверждении Требований по обеспечению безопасности значимых объектов критической информационной инфраструктуры Российской Федерации».</w:t>
      </w:r>
    </w:p>
    <w:p w:rsidR="00F30245" w:rsidRPr="00E8637F" w:rsidRDefault="00194A17" w:rsidP="009F3C79">
      <w:pPr>
        <w:pStyle w:val="a5"/>
        <w:numPr>
          <w:ilvl w:val="1"/>
          <w:numId w:val="2"/>
        </w:numPr>
        <w:ind w:left="0" w:firstLine="709"/>
        <w:jc w:val="both"/>
        <w:rPr>
          <w:bCs/>
          <w:sz w:val="24"/>
          <w:szCs w:val="24"/>
        </w:rPr>
      </w:pPr>
      <w:hyperlink r:id="rId21" w:tooltip="&quot;ГОСТ Р 51583-2014 Защита информации. Порядок создания автоматизированных систем в ...&quot;&#10;(утв. приказом Росстандарта от 28.01.2014 N 3-ст)&#10;Применяется с 01.09.2014&#10;Статус: Действующая редакция документа (действ. c 01.09.2014)" w:history="1">
        <w:r w:rsidR="00DB5123" w:rsidRPr="00E8637F">
          <w:rPr>
            <w:rStyle w:val="af6"/>
            <w:bCs/>
            <w:color w:val="000000"/>
            <w:sz w:val="24"/>
            <w:szCs w:val="24"/>
            <w:u w:val="none"/>
          </w:rPr>
          <w:t>ГОСТ Р 51583</w:t>
        </w:r>
      </w:hyperlink>
      <w:r w:rsidR="00F30245" w:rsidRPr="00E8637F">
        <w:rPr>
          <w:bCs/>
          <w:sz w:val="24"/>
          <w:szCs w:val="24"/>
        </w:rPr>
        <w:t xml:space="preserve"> «Защита информации. Порядок создания автоматизированных систем в защищенном исполнении. Общие положения».</w:t>
      </w:r>
    </w:p>
    <w:p w:rsidR="00F30245" w:rsidRPr="00E8637F" w:rsidRDefault="00F30245" w:rsidP="009F3C79">
      <w:pPr>
        <w:pStyle w:val="a5"/>
        <w:numPr>
          <w:ilvl w:val="1"/>
          <w:numId w:val="2"/>
        </w:numPr>
        <w:ind w:left="0" w:firstLine="709"/>
        <w:jc w:val="both"/>
        <w:rPr>
          <w:bCs/>
          <w:sz w:val="24"/>
          <w:szCs w:val="24"/>
        </w:rPr>
      </w:pPr>
      <w:r w:rsidRPr="00E8637F">
        <w:rPr>
          <w:bCs/>
          <w:sz w:val="24"/>
          <w:szCs w:val="24"/>
        </w:rPr>
        <w:t xml:space="preserve">Постановление Правительства РФ </w:t>
      </w:r>
      <w:hyperlink r:id="rId22" w:tooltip="&quot;Об утверждении Правил определения размеров земельных участков для размещения воздушных линий ...&quot;&#10;Постановление Правительства РФ от 11.08.2003 N 486&#10;Статус: Действующий документ (действ. c 30.08.2003)" w:history="1">
        <w:r w:rsidRPr="00D67AF7">
          <w:rPr>
            <w:rStyle w:val="af6"/>
            <w:bCs/>
            <w:color w:val="000000"/>
            <w:sz w:val="24"/>
            <w:szCs w:val="24"/>
            <w:u w:val="none"/>
          </w:rPr>
          <w:t>от 11.08.2003 № 486</w:t>
        </w:r>
      </w:hyperlink>
      <w:r w:rsidRPr="00E8637F">
        <w:rPr>
          <w:bCs/>
          <w:sz w:val="24"/>
          <w:szCs w:val="24"/>
        </w:rPr>
        <w:t xml:space="preserve">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F30245" w:rsidRPr="00E8637F" w:rsidRDefault="00F30245" w:rsidP="009F3C79">
      <w:pPr>
        <w:pStyle w:val="a5"/>
        <w:numPr>
          <w:ilvl w:val="1"/>
          <w:numId w:val="2"/>
        </w:numPr>
        <w:ind w:left="0" w:firstLine="709"/>
        <w:jc w:val="both"/>
        <w:rPr>
          <w:bCs/>
          <w:sz w:val="24"/>
          <w:szCs w:val="24"/>
        </w:rPr>
      </w:pPr>
      <w:r w:rsidRPr="00E8637F">
        <w:rPr>
          <w:bCs/>
          <w:sz w:val="24"/>
          <w:szCs w:val="24"/>
        </w:rPr>
        <w:t xml:space="preserve">Постановление Правительства РФ </w:t>
      </w:r>
      <w:hyperlink r:id="rId23" w:tooltip="&quot;О порядке установления охранных зон объектов электросетевого хозяйства и особых условий ...&quot;&#10;Постановление Правительства РФ от 24.02.2009 N 160&#10;Статус: Действующая редакция документа (действ. c 31.12.2024)" w:history="1">
        <w:r w:rsidRPr="00D67AF7">
          <w:rPr>
            <w:rStyle w:val="af6"/>
            <w:bCs/>
            <w:color w:val="000000"/>
            <w:sz w:val="24"/>
            <w:szCs w:val="24"/>
            <w:u w:val="none"/>
          </w:rPr>
          <w:t>от 24.02.2009 № 160</w:t>
        </w:r>
      </w:hyperlink>
      <w:r w:rsidRPr="00E8637F">
        <w:rPr>
          <w:bCs/>
          <w:sz w:val="24"/>
          <w:szCs w:val="24"/>
        </w:rPr>
        <w:t xml:space="preserve"> «О порядке установления границ охранных зон объектов электросетевого хозяйства и особых условиях использования земельных участков, расположенных в границах таких зон», с последующими изменениями;</w:t>
      </w:r>
    </w:p>
    <w:p w:rsidR="00F30245" w:rsidRPr="00E8637F" w:rsidRDefault="00F30245" w:rsidP="009F3C79">
      <w:pPr>
        <w:pStyle w:val="a5"/>
        <w:numPr>
          <w:ilvl w:val="1"/>
          <w:numId w:val="2"/>
        </w:numPr>
        <w:ind w:left="0" w:firstLine="709"/>
        <w:jc w:val="both"/>
        <w:rPr>
          <w:bCs/>
          <w:sz w:val="24"/>
          <w:szCs w:val="24"/>
        </w:rPr>
      </w:pPr>
      <w:r w:rsidRPr="00E8637F">
        <w:rPr>
          <w:bCs/>
          <w:sz w:val="24"/>
          <w:szCs w:val="24"/>
        </w:rPr>
        <w:t xml:space="preserve">Постановление Правительства РФ </w:t>
      </w:r>
      <w:hyperlink r:id="rId24" w:tooltip="&quot;Об утверждении перечня видов объектов, размещение которых может осуществляться на землях ...&quot;&#10;Постановление Правительства РФ от 03.12.2014 N 1300&#10;Статус: Действующая редакция документа (действ. c 06.07.2024)" w:history="1">
        <w:r w:rsidRPr="00D67AF7">
          <w:rPr>
            <w:rStyle w:val="af6"/>
            <w:bCs/>
            <w:color w:val="000000"/>
            <w:sz w:val="24"/>
            <w:szCs w:val="24"/>
            <w:u w:val="none"/>
          </w:rPr>
          <w:t>от 03.12.2014 N 1300</w:t>
        </w:r>
      </w:hyperlink>
      <w:r w:rsidRPr="00E8637F">
        <w:rPr>
          <w:bCs/>
          <w:sz w:val="24"/>
          <w:szCs w:val="24"/>
        </w:rPr>
        <w:t xml:space="preserve">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F30245" w:rsidRPr="00E8637F" w:rsidRDefault="00F30245" w:rsidP="009F3C79">
      <w:pPr>
        <w:pStyle w:val="a5"/>
        <w:numPr>
          <w:ilvl w:val="1"/>
          <w:numId w:val="2"/>
        </w:numPr>
        <w:ind w:left="0" w:firstLine="709"/>
        <w:jc w:val="both"/>
        <w:rPr>
          <w:bCs/>
          <w:sz w:val="24"/>
          <w:szCs w:val="24"/>
        </w:rPr>
      </w:pPr>
      <w:r w:rsidRPr="00E8637F">
        <w:rPr>
          <w:bCs/>
          <w:sz w:val="24"/>
          <w:szCs w:val="24"/>
        </w:rPr>
        <w:t>Положение ПАО «Россети» «О единой технической политике в электросетевом комплексе».</w:t>
      </w:r>
    </w:p>
    <w:p w:rsidR="00F30245" w:rsidRPr="00E8637F" w:rsidRDefault="00F30245" w:rsidP="009F3C79">
      <w:pPr>
        <w:pStyle w:val="a5"/>
        <w:numPr>
          <w:ilvl w:val="1"/>
          <w:numId w:val="2"/>
        </w:numPr>
        <w:ind w:left="0" w:firstLine="709"/>
        <w:jc w:val="both"/>
        <w:rPr>
          <w:bCs/>
          <w:sz w:val="24"/>
          <w:szCs w:val="24"/>
        </w:rPr>
      </w:pPr>
      <w:r w:rsidRPr="00E8637F">
        <w:rPr>
          <w:bCs/>
          <w:sz w:val="24"/>
          <w:szCs w:val="24"/>
        </w:rPr>
        <w:t>Концепция цифровизации сетей на 2018-2030 гг. ПАО «Россети».</w:t>
      </w:r>
    </w:p>
    <w:p w:rsidR="00F30245" w:rsidRPr="00E8637F" w:rsidRDefault="00F30245" w:rsidP="009F3C79">
      <w:pPr>
        <w:pStyle w:val="a5"/>
        <w:numPr>
          <w:ilvl w:val="1"/>
          <w:numId w:val="2"/>
        </w:numPr>
        <w:ind w:left="0" w:firstLine="709"/>
        <w:jc w:val="both"/>
        <w:rPr>
          <w:bCs/>
          <w:sz w:val="24"/>
          <w:szCs w:val="24"/>
        </w:rPr>
      </w:pPr>
      <w:r w:rsidRPr="00E8637F">
        <w:rPr>
          <w:bCs/>
          <w:sz w:val="24"/>
          <w:szCs w:val="24"/>
        </w:rPr>
        <w:t>Технические требования к компонентам цифровой сети (утверждены распоряжением ПАО «Россети» от 25.05.2020 №121 р).</w:t>
      </w:r>
    </w:p>
    <w:p w:rsidR="00F30245" w:rsidRPr="00E8637F" w:rsidRDefault="00F30245" w:rsidP="009F3C79">
      <w:pPr>
        <w:pStyle w:val="a5"/>
        <w:numPr>
          <w:ilvl w:val="1"/>
          <w:numId w:val="2"/>
        </w:numPr>
        <w:ind w:left="0" w:firstLine="709"/>
        <w:jc w:val="both"/>
        <w:rPr>
          <w:bCs/>
          <w:sz w:val="24"/>
          <w:szCs w:val="24"/>
        </w:rPr>
      </w:pPr>
      <w:r w:rsidRPr="00E8637F">
        <w:rPr>
          <w:bCs/>
          <w:sz w:val="24"/>
          <w:szCs w:val="24"/>
        </w:rPr>
        <w:t>МИ ПАО «Россети Центр» «Методические указания по автоматизации распределительных воздушных электрических сетей 6-10 кВ и оборудованию устройствами телеметрии ТП 6-10/0,4 кВ» (Актуальная версия).</w:t>
      </w:r>
    </w:p>
    <w:p w:rsidR="00F30245" w:rsidRPr="00E8637F" w:rsidRDefault="00194A17" w:rsidP="009F3C79">
      <w:pPr>
        <w:pStyle w:val="a5"/>
        <w:numPr>
          <w:ilvl w:val="1"/>
          <w:numId w:val="2"/>
        </w:numPr>
        <w:ind w:left="0" w:firstLine="709"/>
        <w:jc w:val="both"/>
        <w:rPr>
          <w:bCs/>
          <w:sz w:val="24"/>
          <w:szCs w:val="24"/>
        </w:rPr>
      </w:pPr>
      <w:hyperlink r:id="rId25" w:tooltip="&quot;СТО 56947007-29.240.02.001-2008 Методические указания по защите распределительных ...&quot;&#10;(утв. протоколом Публичного акционерного общества &quot;Федеральная сетевая компания - Россети&quot; от 30.11.2004 N ...&#10;Статус: Действующий документ (действ. c 01.12.2004" w:history="1">
        <w:r w:rsidR="00F30245" w:rsidRPr="00E8637F">
          <w:rPr>
            <w:rStyle w:val="af6"/>
            <w:bCs/>
            <w:color w:val="000000"/>
            <w:sz w:val="24"/>
            <w:szCs w:val="24"/>
            <w:u w:val="none"/>
          </w:rPr>
          <w:t>СТО 56947007-29.240.02.001-2008</w:t>
        </w:r>
      </w:hyperlink>
      <w:r w:rsidR="00F30245" w:rsidRPr="00E8637F">
        <w:rPr>
          <w:bCs/>
          <w:sz w:val="24"/>
          <w:szCs w:val="24"/>
        </w:rPr>
        <w:t xml:space="preserve"> «Методические указания по защите распределительных сетей напряжением 0,4-10 кВ от грозовых перенапряжений».</w:t>
      </w:r>
    </w:p>
    <w:p w:rsidR="00F30245" w:rsidRPr="00E8637F" w:rsidRDefault="00194A17" w:rsidP="009F3C79">
      <w:pPr>
        <w:pStyle w:val="a5"/>
        <w:numPr>
          <w:ilvl w:val="1"/>
          <w:numId w:val="2"/>
        </w:numPr>
        <w:ind w:left="0" w:firstLine="709"/>
        <w:jc w:val="both"/>
        <w:rPr>
          <w:bCs/>
          <w:sz w:val="24"/>
          <w:szCs w:val="24"/>
        </w:rPr>
      </w:pPr>
      <w:hyperlink r:id="rId26" w:tooltip="&quot;СТО 34.01-2.2-033-2017 Линейное коммутационное оборудование 6-35 кВ - секционирующие пункты ...&quot;&#10;(утв. распоряжением Публичного акционерного общества &quot;Российские сети&quot; от 14.11.2017 N ...&#10;Статус: Действующий документ (действ. c 14.11.2017)" w:history="1">
        <w:r w:rsidR="00F30245" w:rsidRPr="00E8637F">
          <w:rPr>
            <w:rStyle w:val="af6"/>
            <w:bCs/>
            <w:color w:val="000000"/>
            <w:sz w:val="24"/>
            <w:szCs w:val="24"/>
            <w:u w:val="none"/>
          </w:rPr>
          <w:t>СТО 34.01-2.2-033-2017</w:t>
        </w:r>
      </w:hyperlink>
      <w:r w:rsidR="00F30245" w:rsidRPr="00E8637F">
        <w:rPr>
          <w:bCs/>
          <w:sz w:val="24"/>
          <w:szCs w:val="24"/>
        </w:rPr>
        <w:t xml:space="preserve"> «Линейное коммутационное оборудование 6-35 кВ – секционирующие пункты (реклоузеры). Том 1.2. Секционирующие пункты (реклоузеры)».</w:t>
      </w:r>
    </w:p>
    <w:p w:rsidR="00F30245" w:rsidRPr="00E8637F" w:rsidRDefault="00194A17" w:rsidP="009F3C79">
      <w:pPr>
        <w:pStyle w:val="a5"/>
        <w:numPr>
          <w:ilvl w:val="1"/>
          <w:numId w:val="2"/>
        </w:numPr>
        <w:ind w:left="0" w:firstLine="709"/>
        <w:jc w:val="both"/>
        <w:rPr>
          <w:bCs/>
          <w:sz w:val="24"/>
          <w:szCs w:val="24"/>
        </w:rPr>
      </w:pPr>
      <w:hyperlink r:id="rId27" w:tooltip="&quot;СТО 34.01-2.3.3-037-2020 Трубы для прокладки кабельных линий напряжением выше 1 кВ. Методика ...&quot;&#10;(утв. распоряжением Публичного акционерного общества &quot;Российские сети&quot; от 05.02.2020 N ...&#10;Статус: Действующий документ (действ. c 05.02.2020)" w:history="1">
        <w:r w:rsidR="00F30245" w:rsidRPr="00E8637F">
          <w:rPr>
            <w:rStyle w:val="af6"/>
            <w:bCs/>
            <w:color w:val="000000"/>
            <w:sz w:val="24"/>
            <w:szCs w:val="24"/>
            <w:u w:val="none"/>
          </w:rPr>
          <w:t>СТО 34.01-2.3.3-037-2020</w:t>
        </w:r>
      </w:hyperlink>
      <w:r w:rsidR="00F30245" w:rsidRPr="00E8637F">
        <w:rPr>
          <w:bCs/>
          <w:sz w:val="24"/>
          <w:szCs w:val="24"/>
        </w:rPr>
        <w:t xml:space="preserve"> ПАО «Россети» Трубы для прокладки кабельных линий напряжением выше 1 кВ.</w:t>
      </w:r>
    </w:p>
    <w:p w:rsidR="00F30245" w:rsidRPr="00E8637F" w:rsidRDefault="00194A17" w:rsidP="009F3C79">
      <w:pPr>
        <w:pStyle w:val="a5"/>
        <w:numPr>
          <w:ilvl w:val="1"/>
          <w:numId w:val="2"/>
        </w:numPr>
        <w:ind w:left="0" w:firstLine="709"/>
        <w:jc w:val="both"/>
        <w:rPr>
          <w:bCs/>
          <w:sz w:val="24"/>
          <w:szCs w:val="24"/>
        </w:rPr>
      </w:pPr>
      <w:hyperlink r:id="rId28" w:tooltip="&quot;СП 48.13330.2019 Организация строительства СНиП 12-01-2004 (с ...&quot;&#10;(утв. приказом Министерства строительства и жилищно-коммунального хозяйства ...&#10;Статус: Действующий документ. Применяется для целей технического регламента (действ. c 25.06.2020)" w:history="1">
        <w:r w:rsidR="00F30245" w:rsidRPr="00E8637F">
          <w:rPr>
            <w:rStyle w:val="af6"/>
            <w:bCs/>
            <w:color w:val="000000"/>
            <w:sz w:val="24"/>
            <w:szCs w:val="24"/>
            <w:u w:val="none"/>
          </w:rPr>
          <w:t>СП 48.13330.2019</w:t>
        </w:r>
      </w:hyperlink>
      <w:r w:rsidR="00F30245" w:rsidRPr="00E8637F">
        <w:rPr>
          <w:bCs/>
          <w:sz w:val="24"/>
          <w:szCs w:val="24"/>
        </w:rPr>
        <w:t xml:space="preserve"> «</w:t>
      </w:r>
      <w:hyperlink r:id="rId29" w:tooltip="&quot;СП 48.13330.2019 Организация строительства СНиП 12-01-2004 (с ...&quot;&#10;(утв. приказом Министерства строительства и жилищно-коммунального хозяйства ...&#10;Статус: Действующий документ. Применяется для целей технического регламента (действ. c 25.06.2020)" w:history="1">
        <w:r w:rsidR="00B9582D" w:rsidRPr="00E8637F">
          <w:rPr>
            <w:rStyle w:val="af6"/>
            <w:bCs/>
            <w:color w:val="000000"/>
            <w:sz w:val="24"/>
            <w:szCs w:val="24"/>
            <w:u w:val="none"/>
          </w:rPr>
          <w:t>СП 48.13330.2019</w:t>
        </w:r>
      </w:hyperlink>
      <w:r w:rsidR="00F30245" w:rsidRPr="00E8637F">
        <w:rPr>
          <w:bCs/>
          <w:sz w:val="24"/>
          <w:szCs w:val="24"/>
        </w:rPr>
        <w:t xml:space="preserve"> Организация строительства».</w:t>
      </w:r>
    </w:p>
    <w:p w:rsidR="00F30245" w:rsidRPr="00E8637F" w:rsidRDefault="00194A17" w:rsidP="009F3C79">
      <w:pPr>
        <w:pStyle w:val="a5"/>
        <w:numPr>
          <w:ilvl w:val="1"/>
          <w:numId w:val="2"/>
        </w:numPr>
        <w:ind w:left="0" w:firstLine="709"/>
        <w:jc w:val="both"/>
        <w:rPr>
          <w:bCs/>
          <w:sz w:val="24"/>
          <w:szCs w:val="24"/>
        </w:rPr>
      </w:pPr>
      <w:hyperlink r:id="rId30" w:tooltip="&quot;О принятии строительных норм и правил Российской Федерации &quot;Безопасность труда в ...&quot;&#10;Постановление Госстроя России от 23.07.2001 N 80&#10;Строительные нормы и правила Российской Федерации от ...&#10;Статус: Действующий документ (действ. c 01.09.2001)" w:history="1">
        <w:r w:rsidR="00F30245" w:rsidRPr="00E8637F">
          <w:rPr>
            <w:rStyle w:val="af6"/>
            <w:bCs/>
            <w:color w:val="000000"/>
            <w:sz w:val="24"/>
            <w:szCs w:val="24"/>
            <w:u w:val="none"/>
          </w:rPr>
          <w:t>СНиП 12-03-2001</w:t>
        </w:r>
      </w:hyperlink>
      <w:r w:rsidR="00F30245" w:rsidRPr="00E8637F">
        <w:rPr>
          <w:bCs/>
          <w:sz w:val="24"/>
          <w:szCs w:val="24"/>
        </w:rPr>
        <w:t xml:space="preserve"> «Безопасность труда в строительстве», часть 1, Общие требования.</w:t>
      </w:r>
    </w:p>
    <w:p w:rsidR="00F30245" w:rsidRPr="00E8637F" w:rsidRDefault="00194A17" w:rsidP="009F3C79">
      <w:pPr>
        <w:pStyle w:val="a5"/>
        <w:numPr>
          <w:ilvl w:val="1"/>
          <w:numId w:val="2"/>
        </w:numPr>
        <w:ind w:left="0" w:firstLine="709"/>
        <w:jc w:val="both"/>
        <w:rPr>
          <w:bCs/>
          <w:sz w:val="24"/>
          <w:szCs w:val="24"/>
        </w:rPr>
      </w:pPr>
      <w:hyperlink r:id="rId31" w:tooltip="&quot;О принятии строительных норм и правил Российской Федерации &quot;Безопасность труда в ...&quot;&#10;Постановление Госстроя России от 17.09.2002 N 123&#10;Строительные нормы и правила Российской Федерации от ...&#10;Статус: Действующий документ (действ. c 01.01.2003)" w:history="1">
        <w:r w:rsidR="00DB5123" w:rsidRPr="00E8637F">
          <w:rPr>
            <w:rStyle w:val="af6"/>
            <w:bCs/>
            <w:color w:val="000000"/>
            <w:sz w:val="24"/>
            <w:szCs w:val="24"/>
            <w:u w:val="none"/>
          </w:rPr>
          <w:t>СНиП 12-04</w:t>
        </w:r>
      </w:hyperlink>
      <w:r w:rsidR="00F30245" w:rsidRPr="00E8637F">
        <w:rPr>
          <w:bCs/>
          <w:sz w:val="24"/>
          <w:szCs w:val="24"/>
        </w:rPr>
        <w:t xml:space="preserve"> «Безопасность труда в строительстве», часть 2, Строительное производство.</w:t>
      </w:r>
    </w:p>
    <w:p w:rsidR="00F30245" w:rsidRPr="00E8637F" w:rsidRDefault="00194A17" w:rsidP="009F3C79">
      <w:pPr>
        <w:pStyle w:val="a5"/>
        <w:numPr>
          <w:ilvl w:val="1"/>
          <w:numId w:val="2"/>
        </w:numPr>
        <w:ind w:left="0" w:firstLine="709"/>
        <w:jc w:val="both"/>
        <w:rPr>
          <w:bCs/>
          <w:sz w:val="24"/>
          <w:szCs w:val="24"/>
        </w:rPr>
      </w:pPr>
      <w:hyperlink r:id="rId32" w:tooltip="&quot;ГОСТ 12.3.032-84 Система стандартов безопасности труда (ССБТ). Работы электромонтажные ...&quot;&#10;(утв. постановлением Госстандарта СССР от 29.04.1984 N 1537)&#10;Применяется с 01.01.1985&#10;Статус: Действующая редакция документа (действ. c 01.09.1985)" w:history="1">
        <w:r w:rsidR="00F30245" w:rsidRPr="00E8637F">
          <w:rPr>
            <w:rStyle w:val="af6"/>
            <w:bCs/>
            <w:color w:val="000000"/>
            <w:sz w:val="24"/>
            <w:szCs w:val="24"/>
            <w:u w:val="none"/>
          </w:rPr>
          <w:t>ГОСТ 12.3.032</w:t>
        </w:r>
      </w:hyperlink>
      <w:r w:rsidR="00F30245" w:rsidRPr="00E8637F">
        <w:rPr>
          <w:bCs/>
          <w:sz w:val="24"/>
          <w:szCs w:val="24"/>
        </w:rPr>
        <w:t xml:space="preserve"> ССТБ «Работы электромонтажные. Общие требования безопасности».</w:t>
      </w:r>
    </w:p>
    <w:p w:rsidR="00F30245" w:rsidRPr="00E8637F" w:rsidRDefault="00F30245" w:rsidP="009F3C79">
      <w:pPr>
        <w:pStyle w:val="a5"/>
        <w:numPr>
          <w:ilvl w:val="1"/>
          <w:numId w:val="2"/>
        </w:numPr>
        <w:ind w:left="0" w:firstLine="709"/>
        <w:jc w:val="both"/>
        <w:rPr>
          <w:bCs/>
          <w:sz w:val="24"/>
          <w:szCs w:val="24"/>
        </w:rPr>
      </w:pPr>
      <w:r w:rsidRPr="00E8637F">
        <w:rPr>
          <w:bCs/>
          <w:sz w:val="24"/>
          <w:szCs w:val="24"/>
        </w:rPr>
        <w:t xml:space="preserve">Инструкции по организации и производству работ повышенной опасности, </w:t>
      </w:r>
      <w:hyperlink r:id="rId33" w:tooltip="&quot;Инструкция по организации и производству работ повышенной опасности&quot;&#10;(утв. РАО &quot;ЕЭС России&quot; от 25.07.1996)&#10;Применяется с 01.08.1996&#10;Статус: Действующий документ (действ. c 01.08.1996)" w:history="1">
        <w:r w:rsidRPr="00D67AF7">
          <w:rPr>
            <w:rStyle w:val="af6"/>
            <w:bCs/>
            <w:color w:val="000000"/>
            <w:sz w:val="24"/>
            <w:szCs w:val="24"/>
            <w:u w:val="none"/>
          </w:rPr>
          <w:t>РД 34.03.384-96</w:t>
        </w:r>
      </w:hyperlink>
      <w:r w:rsidRPr="00E8637F">
        <w:rPr>
          <w:bCs/>
          <w:sz w:val="24"/>
          <w:szCs w:val="24"/>
        </w:rPr>
        <w:t>.</w:t>
      </w:r>
    </w:p>
    <w:p w:rsidR="00F30245" w:rsidRPr="00E8637F" w:rsidRDefault="00F30245" w:rsidP="009F3C79">
      <w:pPr>
        <w:pStyle w:val="a5"/>
        <w:numPr>
          <w:ilvl w:val="1"/>
          <w:numId w:val="2"/>
        </w:numPr>
        <w:ind w:left="0" w:firstLine="709"/>
        <w:jc w:val="both"/>
        <w:rPr>
          <w:bCs/>
          <w:sz w:val="24"/>
          <w:szCs w:val="24"/>
        </w:rPr>
      </w:pPr>
      <w:r w:rsidRPr="00E8637F">
        <w:rPr>
          <w:bCs/>
          <w:sz w:val="24"/>
          <w:szCs w:val="24"/>
        </w:rPr>
        <w:t>Правила безопасности при строительстве линий электропередачи и производстве электромонтажных работ, РД 34.03.285-97.</w:t>
      </w:r>
    </w:p>
    <w:p w:rsidR="00F30245" w:rsidRPr="00E8637F" w:rsidRDefault="00F30245" w:rsidP="009F3C79">
      <w:pPr>
        <w:pStyle w:val="a5"/>
        <w:numPr>
          <w:ilvl w:val="1"/>
          <w:numId w:val="2"/>
        </w:numPr>
        <w:ind w:left="0" w:firstLine="709"/>
        <w:jc w:val="both"/>
        <w:rPr>
          <w:bCs/>
          <w:sz w:val="24"/>
          <w:szCs w:val="24"/>
        </w:rPr>
      </w:pPr>
      <w:r w:rsidRPr="00E8637F">
        <w:rPr>
          <w:bCs/>
          <w:sz w:val="24"/>
          <w:szCs w:val="24"/>
        </w:rPr>
        <w:t>Инструкции по безопасной организации и производству совмещенных и особо опасных работ на стройках Минэнерго.</w:t>
      </w:r>
    </w:p>
    <w:p w:rsidR="00F30245" w:rsidRPr="00E8637F" w:rsidRDefault="00F30245" w:rsidP="009F3C79">
      <w:pPr>
        <w:pStyle w:val="a5"/>
        <w:numPr>
          <w:ilvl w:val="1"/>
          <w:numId w:val="2"/>
        </w:numPr>
        <w:ind w:left="0" w:firstLine="709"/>
        <w:jc w:val="both"/>
        <w:rPr>
          <w:bCs/>
          <w:sz w:val="24"/>
          <w:szCs w:val="24"/>
        </w:rPr>
      </w:pPr>
      <w:r w:rsidRPr="00E8637F">
        <w:rPr>
          <w:bCs/>
          <w:sz w:val="24"/>
          <w:szCs w:val="24"/>
        </w:rPr>
        <w:t>Инструкции по организации и производству работ повышенной опасности в строительно-монтажных организациях и на промышленных предприятиях Минэнерго.</w:t>
      </w:r>
    </w:p>
    <w:p w:rsidR="00F30245" w:rsidRPr="00E8637F" w:rsidRDefault="00F30245" w:rsidP="009F3C79">
      <w:pPr>
        <w:pStyle w:val="a5"/>
        <w:numPr>
          <w:ilvl w:val="1"/>
          <w:numId w:val="2"/>
        </w:numPr>
        <w:ind w:left="0" w:firstLine="709"/>
        <w:jc w:val="both"/>
        <w:rPr>
          <w:bCs/>
          <w:sz w:val="24"/>
          <w:szCs w:val="24"/>
        </w:rPr>
      </w:pPr>
      <w:r w:rsidRPr="00E8637F">
        <w:rPr>
          <w:bCs/>
          <w:sz w:val="24"/>
          <w:szCs w:val="24"/>
        </w:rPr>
        <w:t>Разработанные и утвержденные технологические карты.</w:t>
      </w:r>
    </w:p>
    <w:p w:rsidR="00F30245" w:rsidRPr="00E8637F" w:rsidRDefault="00F30245" w:rsidP="009F3C79">
      <w:pPr>
        <w:pStyle w:val="a5"/>
        <w:numPr>
          <w:ilvl w:val="1"/>
          <w:numId w:val="2"/>
        </w:numPr>
        <w:ind w:left="0" w:firstLine="709"/>
        <w:jc w:val="both"/>
        <w:rPr>
          <w:bCs/>
          <w:sz w:val="24"/>
          <w:szCs w:val="24"/>
        </w:rPr>
      </w:pPr>
      <w:r w:rsidRPr="00E8637F">
        <w:rPr>
          <w:bCs/>
          <w:sz w:val="24"/>
          <w:szCs w:val="24"/>
        </w:rPr>
        <w:t>Заводские инструкции и ТУ на оборудование, рабочие чертежи и проект производства работ (ППР).</w:t>
      </w:r>
    </w:p>
    <w:p w:rsidR="00F30245" w:rsidRPr="00E8637F" w:rsidRDefault="00F30245" w:rsidP="009F3C79">
      <w:pPr>
        <w:pStyle w:val="a5"/>
        <w:numPr>
          <w:ilvl w:val="1"/>
          <w:numId w:val="2"/>
        </w:numPr>
        <w:ind w:left="0" w:firstLine="709"/>
        <w:jc w:val="both"/>
        <w:rPr>
          <w:bCs/>
          <w:sz w:val="24"/>
          <w:szCs w:val="24"/>
        </w:rPr>
      </w:pPr>
      <w:r w:rsidRPr="00E8637F">
        <w:rPr>
          <w:bCs/>
          <w:sz w:val="24"/>
          <w:szCs w:val="24"/>
        </w:rPr>
        <w:t>Положение об управлении фирменным стилем ПАО «Россети Центр»/ ПАО «Россети Центр и Приволжье».</w:t>
      </w:r>
    </w:p>
    <w:p w:rsidR="00F30245" w:rsidRPr="00E8637F" w:rsidRDefault="00194A17" w:rsidP="009F3C79">
      <w:pPr>
        <w:pStyle w:val="a5"/>
        <w:numPr>
          <w:ilvl w:val="1"/>
          <w:numId w:val="2"/>
        </w:numPr>
        <w:ind w:left="0" w:firstLine="709"/>
        <w:jc w:val="both"/>
        <w:rPr>
          <w:bCs/>
          <w:sz w:val="24"/>
          <w:szCs w:val="24"/>
        </w:rPr>
      </w:pPr>
      <w:hyperlink r:id="rId34" w:tooltip="&quot;Правила устройства электроустановок (ПУЭ). Оглавление&quot;&#10;(утв. Минэнерго России от 06.10.1999)&#10;Статус: Статус документа не определен" w:history="1">
        <w:r w:rsidR="00F30245" w:rsidRPr="00E8637F">
          <w:rPr>
            <w:rStyle w:val="af6"/>
            <w:bCs/>
            <w:color w:val="000000"/>
            <w:sz w:val="24"/>
            <w:szCs w:val="24"/>
            <w:u w:val="none"/>
          </w:rPr>
          <w:t>ПУЭ</w:t>
        </w:r>
      </w:hyperlink>
      <w:r w:rsidR="00F30245" w:rsidRPr="00E8637F">
        <w:rPr>
          <w:bCs/>
          <w:sz w:val="24"/>
          <w:szCs w:val="24"/>
        </w:rPr>
        <w:t xml:space="preserve"> (действующее издание).</w:t>
      </w:r>
    </w:p>
    <w:p w:rsidR="00F30245" w:rsidRPr="00E8637F" w:rsidRDefault="00F30245" w:rsidP="009F3C79">
      <w:pPr>
        <w:pStyle w:val="a5"/>
        <w:numPr>
          <w:ilvl w:val="1"/>
          <w:numId w:val="2"/>
        </w:numPr>
        <w:ind w:left="0" w:firstLine="709"/>
        <w:jc w:val="both"/>
        <w:rPr>
          <w:bCs/>
          <w:sz w:val="24"/>
          <w:szCs w:val="24"/>
        </w:rPr>
      </w:pPr>
      <w:r w:rsidRPr="00E8637F">
        <w:rPr>
          <w:bCs/>
          <w:sz w:val="24"/>
          <w:szCs w:val="24"/>
        </w:rPr>
        <w:t>ПТЭ (действующее издание).</w:t>
      </w:r>
    </w:p>
    <w:p w:rsidR="00F30245" w:rsidRPr="00E8637F" w:rsidRDefault="00194A17" w:rsidP="009F3C79">
      <w:pPr>
        <w:pStyle w:val="a5"/>
        <w:numPr>
          <w:ilvl w:val="1"/>
          <w:numId w:val="2"/>
        </w:numPr>
        <w:ind w:left="0" w:firstLine="709"/>
        <w:jc w:val="both"/>
        <w:rPr>
          <w:bCs/>
          <w:sz w:val="24"/>
          <w:szCs w:val="24"/>
        </w:rPr>
      </w:pPr>
      <w:hyperlink r:id="rId35" w:tooltip="&quot;И 1.13-07 Инструкция по оформлению приемо-сдаточной документации по электромонтажным работам (с ...&quot;&#10;(утв. Росэлектромонтаж от 12.04.2007)&#10; от 12.04.2007 N 1.13-07&#10;Применяется с 01.08.2007 взамен ВСН ...&#10;Статус: Действующая редакция документа" w:history="1">
        <w:r w:rsidR="00F30245" w:rsidRPr="00E8637F">
          <w:rPr>
            <w:rStyle w:val="af6"/>
            <w:bCs/>
            <w:color w:val="000000"/>
            <w:sz w:val="24"/>
            <w:szCs w:val="24"/>
            <w:u w:val="none"/>
          </w:rPr>
          <w:t>Инструкция 1.13-07</w:t>
        </w:r>
      </w:hyperlink>
      <w:r w:rsidR="00F30245" w:rsidRPr="00E8637F">
        <w:rPr>
          <w:bCs/>
          <w:sz w:val="24"/>
          <w:szCs w:val="24"/>
        </w:rPr>
        <w:t xml:space="preserve"> «Инструкция по оформлению приемо-сдаточной документации по электромонтажным работам».</w:t>
      </w:r>
    </w:p>
    <w:p w:rsidR="00F30245" w:rsidRPr="00E8637F" w:rsidRDefault="00F30245" w:rsidP="009F3C79">
      <w:pPr>
        <w:pStyle w:val="a5"/>
        <w:numPr>
          <w:ilvl w:val="1"/>
          <w:numId w:val="2"/>
        </w:numPr>
        <w:ind w:left="0" w:firstLine="709"/>
        <w:jc w:val="both"/>
        <w:rPr>
          <w:bCs/>
          <w:sz w:val="24"/>
          <w:szCs w:val="24"/>
        </w:rPr>
      </w:pPr>
      <w:r w:rsidRPr="00E8637F">
        <w:rPr>
          <w:bCs/>
          <w:sz w:val="24"/>
          <w:szCs w:val="24"/>
        </w:rPr>
        <w:lastRenderedPageBreak/>
        <w:t>Руководство «Требования к зданиям и сооружениям объектов электрических сетей при выполнении работ по реконструкции и новому строительству ПАО «Россети Центр» и    ПАО «Россети Центр и Приволжье».</w:t>
      </w:r>
    </w:p>
    <w:p w:rsidR="00941FD5" w:rsidRPr="00E8637F" w:rsidRDefault="00941FD5" w:rsidP="009F3C79">
      <w:pPr>
        <w:pStyle w:val="a5"/>
        <w:numPr>
          <w:ilvl w:val="1"/>
          <w:numId w:val="2"/>
        </w:numPr>
        <w:ind w:left="0" w:firstLine="709"/>
        <w:jc w:val="both"/>
        <w:rPr>
          <w:bCs/>
          <w:sz w:val="24"/>
          <w:szCs w:val="24"/>
        </w:rPr>
      </w:pPr>
      <w:r w:rsidRPr="00E8637F">
        <w:rPr>
          <w:bCs/>
          <w:sz w:val="24"/>
          <w:szCs w:val="24"/>
        </w:rPr>
        <w:t>Регламент «Реализация инвестиционных проектов ПАО «Россети Центр» и ПАО «Россети Центр и Приволжье» в части выполнения проектно-изыскательских работ, оформления исходно-разрешительной документации и производства строительно-монтажных работ» РГ ЦА БП 19/05-05/2023;</w:t>
      </w:r>
    </w:p>
    <w:p w:rsidR="00F30245" w:rsidRPr="00E8637F" w:rsidRDefault="00DB5123" w:rsidP="009F3C79">
      <w:pPr>
        <w:pStyle w:val="a5"/>
        <w:numPr>
          <w:ilvl w:val="1"/>
          <w:numId w:val="2"/>
        </w:numPr>
        <w:ind w:left="0" w:firstLine="709"/>
        <w:jc w:val="both"/>
        <w:rPr>
          <w:bCs/>
          <w:sz w:val="24"/>
          <w:szCs w:val="24"/>
        </w:rPr>
      </w:pPr>
      <w:r w:rsidRPr="00E8637F">
        <w:rPr>
          <w:bCs/>
          <w:sz w:val="24"/>
          <w:szCs w:val="24"/>
        </w:rPr>
        <w:t>Методические рекомендации</w:t>
      </w:r>
      <w:r w:rsidR="00F30245" w:rsidRPr="00E8637F">
        <w:rPr>
          <w:bCs/>
          <w:sz w:val="24"/>
          <w:szCs w:val="24"/>
        </w:rPr>
        <w:t xml:space="preserve"> «</w:t>
      </w:r>
      <w:r w:rsidRPr="00E8637F">
        <w:rPr>
          <w:bCs/>
          <w:sz w:val="24"/>
          <w:szCs w:val="24"/>
        </w:rPr>
        <w:t>Порядок ведения исполнительной и формирования приемо-сдаточной документации на объектах электросетевого комплекса ПАО «Россети Центр» и ПАО «Россети Центр и Приволжье</w:t>
      </w:r>
      <w:r w:rsidR="00F30245" w:rsidRPr="00E8637F">
        <w:rPr>
          <w:bCs/>
          <w:sz w:val="24"/>
          <w:szCs w:val="24"/>
        </w:rPr>
        <w:t xml:space="preserve">» </w:t>
      </w:r>
      <w:r w:rsidRPr="00E8637F">
        <w:rPr>
          <w:bCs/>
          <w:sz w:val="24"/>
          <w:szCs w:val="24"/>
        </w:rPr>
        <w:t>МУ ЦА БП 19/10-05/2023.</w:t>
      </w:r>
    </w:p>
    <w:p w:rsidR="00F30245" w:rsidRPr="00E8637F" w:rsidRDefault="00941FD5" w:rsidP="009F3C79">
      <w:pPr>
        <w:pStyle w:val="a5"/>
        <w:numPr>
          <w:ilvl w:val="1"/>
          <w:numId w:val="2"/>
        </w:numPr>
        <w:ind w:left="0" w:firstLine="709"/>
        <w:jc w:val="both"/>
        <w:rPr>
          <w:bCs/>
          <w:sz w:val="24"/>
          <w:szCs w:val="24"/>
        </w:rPr>
      </w:pPr>
      <w:r w:rsidRPr="00E8637F">
        <w:rPr>
          <w:bCs/>
          <w:sz w:val="24"/>
          <w:szCs w:val="24"/>
        </w:rPr>
        <w:t>Методические указания «Организация и осуществление входного контроля продукции для строительства и реконструкции объектов электросетевого комплекса ПАО «Россети Центр» и ПАО «Россети Центр и Приволжье» МУ ЦА БП 19/09-065/2024.</w:t>
      </w:r>
    </w:p>
    <w:p w:rsidR="00F30245" w:rsidRPr="00E8637F" w:rsidRDefault="00F30245" w:rsidP="009F3C79">
      <w:pPr>
        <w:pStyle w:val="a5"/>
        <w:numPr>
          <w:ilvl w:val="1"/>
          <w:numId w:val="2"/>
        </w:numPr>
        <w:ind w:left="0" w:firstLine="709"/>
        <w:jc w:val="both"/>
        <w:rPr>
          <w:bCs/>
          <w:sz w:val="24"/>
          <w:szCs w:val="24"/>
        </w:rPr>
      </w:pPr>
      <w:r w:rsidRPr="00E8637F">
        <w:rPr>
          <w:bCs/>
          <w:sz w:val="24"/>
          <w:szCs w:val="24"/>
        </w:rPr>
        <w:t xml:space="preserve">Данный список НТД не является полным и окончательным. При проведении СМР и ПНР необходимо руководствоваться последними редакциями документов, действующих на момент производства работ, в т.ч. включенными в актуальный Перечень нормативной технической (технологической) документации, используемой в производственно-хозяйственной деятельности ПАО «Россети Центр» и ПАО «Россети Центр и Приволжье». </w:t>
      </w:r>
    </w:p>
    <w:p w:rsidR="00F30245" w:rsidRDefault="00F30245" w:rsidP="009F3C79">
      <w:pPr>
        <w:pStyle w:val="a3"/>
        <w:tabs>
          <w:tab w:val="left" w:pos="993"/>
          <w:tab w:val="left" w:pos="1134"/>
          <w:tab w:val="left" w:pos="1276"/>
        </w:tabs>
        <w:ind w:left="709" w:firstLine="0"/>
        <w:jc w:val="both"/>
        <w:rPr>
          <w:sz w:val="26"/>
          <w:szCs w:val="26"/>
        </w:rPr>
      </w:pPr>
    </w:p>
    <w:p w:rsidR="00F30245" w:rsidRPr="009F3C79" w:rsidRDefault="00F30245" w:rsidP="009F3C79">
      <w:pPr>
        <w:pStyle w:val="a3"/>
        <w:numPr>
          <w:ilvl w:val="0"/>
          <w:numId w:val="2"/>
        </w:numPr>
        <w:tabs>
          <w:tab w:val="num" w:pos="0"/>
        </w:tabs>
        <w:ind w:left="0" w:firstLine="709"/>
        <w:jc w:val="both"/>
        <w:rPr>
          <w:b/>
          <w:sz w:val="24"/>
          <w:szCs w:val="24"/>
        </w:rPr>
      </w:pPr>
      <w:r w:rsidRPr="009F3C79">
        <w:rPr>
          <w:b/>
          <w:sz w:val="24"/>
          <w:szCs w:val="24"/>
        </w:rPr>
        <w:t>Основные требования к выполнению работ</w:t>
      </w:r>
    </w:p>
    <w:p w:rsidR="00F30245" w:rsidRPr="00E8637F" w:rsidRDefault="00F30245" w:rsidP="009F3C79">
      <w:pPr>
        <w:pStyle w:val="a5"/>
        <w:numPr>
          <w:ilvl w:val="1"/>
          <w:numId w:val="2"/>
        </w:numPr>
        <w:ind w:left="0" w:firstLine="709"/>
        <w:jc w:val="both"/>
        <w:rPr>
          <w:bCs/>
          <w:sz w:val="24"/>
          <w:szCs w:val="24"/>
        </w:rPr>
      </w:pPr>
      <w:r w:rsidRPr="00E8637F">
        <w:rPr>
          <w:bCs/>
          <w:sz w:val="24"/>
          <w:szCs w:val="24"/>
        </w:rPr>
        <w:t>Начало выполнения строительно-монтажных работ подтверждается внесением соответствующей записи Подрядчиком в общий журнал работ по форме № КС-6.</w:t>
      </w:r>
    </w:p>
    <w:p w:rsidR="00F30245" w:rsidRPr="00E8637F" w:rsidRDefault="00F30245" w:rsidP="009F3C79">
      <w:pPr>
        <w:pStyle w:val="a5"/>
        <w:numPr>
          <w:ilvl w:val="1"/>
          <w:numId w:val="2"/>
        </w:numPr>
        <w:ind w:left="0" w:firstLine="709"/>
        <w:jc w:val="both"/>
        <w:rPr>
          <w:bCs/>
          <w:sz w:val="24"/>
          <w:szCs w:val="24"/>
        </w:rPr>
      </w:pPr>
      <w:r w:rsidRPr="00E8637F">
        <w:rPr>
          <w:bCs/>
          <w:sz w:val="24"/>
          <w:szCs w:val="24"/>
        </w:rPr>
        <w:t xml:space="preserve">Изменение номенклатуры поставляемого оборудования и материалов должно быть согласовано с филиалом </w:t>
      </w:r>
      <w:r w:rsidR="00C27F46">
        <w:rPr>
          <w:bCs/>
          <w:sz w:val="24"/>
          <w:szCs w:val="24"/>
        </w:rPr>
        <w:t>ПАО «Россети Центр и Приволжье» – «Калугаэнерго»</w:t>
      </w:r>
      <w:r w:rsidRPr="00E8637F">
        <w:rPr>
          <w:bCs/>
          <w:sz w:val="24"/>
          <w:szCs w:val="24"/>
        </w:rPr>
        <w:t xml:space="preserve"> и проектной организацией. </w:t>
      </w:r>
    </w:p>
    <w:p w:rsidR="00F30245" w:rsidRPr="00E8637F" w:rsidRDefault="00F30245" w:rsidP="009F3C79">
      <w:pPr>
        <w:pStyle w:val="a5"/>
        <w:numPr>
          <w:ilvl w:val="1"/>
          <w:numId w:val="2"/>
        </w:numPr>
        <w:ind w:left="0" w:firstLine="709"/>
        <w:jc w:val="both"/>
        <w:rPr>
          <w:bCs/>
          <w:sz w:val="24"/>
          <w:szCs w:val="24"/>
        </w:rPr>
      </w:pPr>
      <w:r w:rsidRPr="00E8637F">
        <w:rPr>
          <w:bCs/>
          <w:sz w:val="24"/>
          <w:szCs w:val="24"/>
        </w:rPr>
        <w:t>Работы по выносу трассы ЛЭП в натуру выполнить силами и средствами подрядчика.</w:t>
      </w:r>
    </w:p>
    <w:p w:rsidR="00F30245" w:rsidRPr="00E8637F" w:rsidRDefault="00F30245" w:rsidP="009F3C79">
      <w:pPr>
        <w:pStyle w:val="a5"/>
        <w:numPr>
          <w:ilvl w:val="1"/>
          <w:numId w:val="2"/>
        </w:numPr>
        <w:ind w:left="0" w:firstLine="709"/>
        <w:jc w:val="both"/>
        <w:rPr>
          <w:bCs/>
          <w:sz w:val="24"/>
          <w:szCs w:val="24"/>
        </w:rPr>
      </w:pPr>
      <w:r w:rsidRPr="00E8637F">
        <w:rPr>
          <w:bCs/>
          <w:sz w:val="24"/>
          <w:szCs w:val="24"/>
        </w:rPr>
        <w:t>Все применяемые материалы и оборудование должны иметь паспорта и сертификаты, поставщики и заказные спецификации оборудования должны быть согласованы с Заказчиком.</w:t>
      </w:r>
    </w:p>
    <w:p w:rsidR="00F30245" w:rsidRPr="00E8637F" w:rsidRDefault="00F30245" w:rsidP="009F3C79">
      <w:pPr>
        <w:pStyle w:val="a5"/>
        <w:numPr>
          <w:ilvl w:val="1"/>
          <w:numId w:val="2"/>
        </w:numPr>
        <w:ind w:left="0" w:firstLine="709"/>
        <w:jc w:val="both"/>
        <w:rPr>
          <w:bCs/>
          <w:sz w:val="24"/>
          <w:szCs w:val="24"/>
        </w:rPr>
      </w:pPr>
      <w:r w:rsidRPr="00E8637F">
        <w:rPr>
          <w:bCs/>
          <w:sz w:val="24"/>
          <w:szCs w:val="24"/>
        </w:rPr>
        <w:t>Подрядчик ведет исполнительную документацию на протяжении всего периода производства СМР в соответствии СНиП и передает ее заказчику в полном объеме по завершению реконструкции объекта.</w:t>
      </w:r>
    </w:p>
    <w:p w:rsidR="00756032" w:rsidRPr="00E8637F" w:rsidRDefault="00756032" w:rsidP="009F3C79">
      <w:pPr>
        <w:pStyle w:val="a5"/>
        <w:numPr>
          <w:ilvl w:val="1"/>
          <w:numId w:val="2"/>
        </w:numPr>
        <w:ind w:left="0" w:firstLine="709"/>
        <w:jc w:val="both"/>
        <w:rPr>
          <w:bCs/>
          <w:sz w:val="24"/>
          <w:szCs w:val="24"/>
        </w:rPr>
      </w:pPr>
      <w:r w:rsidRPr="00E8637F">
        <w:rPr>
          <w:bCs/>
          <w:sz w:val="24"/>
          <w:szCs w:val="24"/>
        </w:rPr>
        <w:t xml:space="preserve">В случае применения на объекте основных средств по кодам группировки «Машины и оборудование, включая хозяйственный инвентарь», попадающих под параметры применения </w:t>
      </w:r>
      <w:r w:rsidR="00383F13" w:rsidRPr="00E8637F">
        <w:rPr>
          <w:sz w:val="24"/>
          <w:szCs w:val="24"/>
        </w:rPr>
        <w:t>Федерального инвестиционного налогового вычета</w:t>
      </w:r>
      <w:r w:rsidRPr="00E8637F">
        <w:rPr>
          <w:bCs/>
          <w:sz w:val="24"/>
          <w:szCs w:val="24"/>
        </w:rPr>
        <w:t xml:space="preserve"> (далее- объекты ОС для ФИНВ) мероприятия по создаваемым/реконструируемым/модернизируемым объектам ОС для ФИНВ включать отдельной локальной сметой</w:t>
      </w:r>
    </w:p>
    <w:p w:rsidR="00F30245" w:rsidRPr="00E8637F" w:rsidRDefault="00F30245" w:rsidP="009F3C79">
      <w:pPr>
        <w:pStyle w:val="a5"/>
        <w:numPr>
          <w:ilvl w:val="1"/>
          <w:numId w:val="2"/>
        </w:numPr>
        <w:ind w:left="0" w:firstLine="709"/>
        <w:jc w:val="both"/>
        <w:rPr>
          <w:bCs/>
          <w:sz w:val="24"/>
          <w:szCs w:val="24"/>
        </w:rPr>
      </w:pPr>
      <w:r w:rsidRPr="00E8637F">
        <w:rPr>
          <w:bCs/>
          <w:sz w:val="24"/>
          <w:szCs w:val="24"/>
        </w:rPr>
        <w:t>Все необходимые согласования с шеф</w:t>
      </w:r>
      <w:r w:rsidR="00756032" w:rsidRPr="00E8637F">
        <w:rPr>
          <w:bCs/>
          <w:sz w:val="24"/>
          <w:szCs w:val="24"/>
        </w:rPr>
        <w:t>-</w:t>
      </w:r>
      <w:r w:rsidRPr="00E8637F">
        <w:rPr>
          <w:bCs/>
          <w:sz w:val="24"/>
          <w:szCs w:val="24"/>
        </w:rPr>
        <w:t>монтажными и со сторонними организациями, возникающие в процессе строительства Подрядчик выполняет самостоятельно.</w:t>
      </w:r>
    </w:p>
    <w:p w:rsidR="00F30245" w:rsidRPr="00E8637F" w:rsidRDefault="00F30245" w:rsidP="009F3C79">
      <w:pPr>
        <w:pStyle w:val="a5"/>
        <w:numPr>
          <w:ilvl w:val="1"/>
          <w:numId w:val="2"/>
        </w:numPr>
        <w:ind w:left="0" w:firstLine="709"/>
        <w:jc w:val="both"/>
        <w:rPr>
          <w:bCs/>
          <w:sz w:val="24"/>
          <w:szCs w:val="24"/>
        </w:rPr>
      </w:pPr>
      <w:r w:rsidRPr="00E8637F">
        <w:rPr>
          <w:bCs/>
          <w:sz w:val="24"/>
          <w:szCs w:val="24"/>
        </w:rPr>
        <w:t>Все изменения проектных решений должны быть согласованы с филиалом</w:t>
      </w:r>
      <w:r w:rsidRPr="00E8637F">
        <w:rPr>
          <w:bCs/>
          <w:sz w:val="24"/>
          <w:szCs w:val="24"/>
        </w:rPr>
        <w:br/>
      </w:r>
      <w:r w:rsidR="009F3C79">
        <w:rPr>
          <w:bCs/>
          <w:sz w:val="24"/>
          <w:szCs w:val="24"/>
        </w:rPr>
        <w:t>ПАО «Россети Центр и Приволжье» – «Калугаэнерго»</w:t>
      </w:r>
      <w:r w:rsidRPr="00E8637F">
        <w:rPr>
          <w:bCs/>
          <w:sz w:val="24"/>
          <w:szCs w:val="24"/>
        </w:rPr>
        <w:t xml:space="preserve"> и проектной организацией (в рамках авторского надзора за реализацией проекта).</w:t>
      </w:r>
    </w:p>
    <w:p w:rsidR="00F30245" w:rsidRPr="00E8637F" w:rsidRDefault="00F30245" w:rsidP="009F3C79">
      <w:pPr>
        <w:pStyle w:val="a5"/>
        <w:numPr>
          <w:ilvl w:val="1"/>
          <w:numId w:val="2"/>
        </w:numPr>
        <w:ind w:left="0" w:firstLine="709"/>
        <w:jc w:val="both"/>
        <w:rPr>
          <w:bCs/>
          <w:sz w:val="24"/>
          <w:szCs w:val="24"/>
        </w:rPr>
      </w:pPr>
      <w:r w:rsidRPr="00E8637F">
        <w:rPr>
          <w:bCs/>
          <w:sz w:val="24"/>
          <w:szCs w:val="24"/>
        </w:rPr>
        <w:t>При монтаже металлоконструкций, оборудования, проводов и тросов Подрядчик обязан применять передовые и наиболее рациональные методы монтажа.</w:t>
      </w:r>
    </w:p>
    <w:p w:rsidR="00F30245" w:rsidRPr="00E8637F" w:rsidRDefault="00F30245" w:rsidP="009F3C79">
      <w:pPr>
        <w:pStyle w:val="a5"/>
        <w:numPr>
          <w:ilvl w:val="1"/>
          <w:numId w:val="2"/>
        </w:numPr>
        <w:ind w:left="0" w:firstLine="709"/>
        <w:jc w:val="both"/>
        <w:rPr>
          <w:bCs/>
          <w:sz w:val="24"/>
          <w:szCs w:val="24"/>
        </w:rPr>
      </w:pPr>
      <w:r w:rsidRPr="00E8637F">
        <w:rPr>
          <w:bCs/>
          <w:sz w:val="24"/>
          <w:szCs w:val="24"/>
        </w:rPr>
        <w:t>При выполнении строительных работ обязательно применение специальных мероприятий, обусловленных особыми условиями строительной площадки.</w:t>
      </w:r>
    </w:p>
    <w:p w:rsidR="00F30245" w:rsidRPr="00E8637F" w:rsidRDefault="00F30245" w:rsidP="009F3C79">
      <w:pPr>
        <w:pStyle w:val="a5"/>
        <w:numPr>
          <w:ilvl w:val="1"/>
          <w:numId w:val="2"/>
        </w:numPr>
        <w:ind w:left="0" w:firstLine="709"/>
        <w:jc w:val="both"/>
        <w:rPr>
          <w:bCs/>
          <w:sz w:val="24"/>
          <w:szCs w:val="24"/>
        </w:rPr>
      </w:pPr>
      <w:r w:rsidRPr="00E8637F">
        <w:rPr>
          <w:bCs/>
          <w:sz w:val="24"/>
          <w:szCs w:val="24"/>
        </w:rPr>
        <w:t xml:space="preserve">Все строительные работы осуществлять в строгом соответствии со СНиП и </w:t>
      </w:r>
      <w:hyperlink r:id="rId36" w:tooltip="&quot;Правила устройства электроустановок (ПУЭ). Оглавление&quot;&#10;(утв. Минэнерго России от 06.10.1999)&#10;Статус: Статус документа не определен" w:history="1">
        <w:r w:rsidRPr="00E8637F">
          <w:rPr>
            <w:rStyle w:val="af6"/>
            <w:bCs/>
            <w:color w:val="000000"/>
            <w:sz w:val="24"/>
            <w:szCs w:val="24"/>
            <w:u w:val="none"/>
          </w:rPr>
          <w:t>ПУЭ</w:t>
        </w:r>
      </w:hyperlink>
      <w:r w:rsidRPr="00E8637F">
        <w:rPr>
          <w:bCs/>
          <w:sz w:val="24"/>
          <w:szCs w:val="24"/>
        </w:rPr>
        <w:t xml:space="preserve"> и другими требованиями законодательства РФ. Строительные работы должны быть организованы и проведены в соответствии с разработанным Подрядчиком ППР (проектом производства работ), с учетом всех требований, предъявляемых к ним. ППР должен быть согласован с Заказчиком. </w:t>
      </w:r>
    </w:p>
    <w:p w:rsidR="00F30245" w:rsidRPr="00E8637F" w:rsidRDefault="00F30245" w:rsidP="009F3C79">
      <w:pPr>
        <w:pStyle w:val="a5"/>
        <w:numPr>
          <w:ilvl w:val="1"/>
          <w:numId w:val="2"/>
        </w:numPr>
        <w:ind w:left="0" w:firstLine="709"/>
        <w:jc w:val="both"/>
        <w:rPr>
          <w:bCs/>
          <w:sz w:val="24"/>
          <w:szCs w:val="24"/>
        </w:rPr>
      </w:pPr>
      <w:r w:rsidRPr="00E8637F">
        <w:rPr>
          <w:bCs/>
          <w:sz w:val="24"/>
          <w:szCs w:val="24"/>
        </w:rPr>
        <w:t xml:space="preserve">Выполнить </w:t>
      </w:r>
      <w:proofErr w:type="spellStart"/>
      <w:r w:rsidRPr="00E8637F">
        <w:rPr>
          <w:bCs/>
          <w:sz w:val="24"/>
          <w:szCs w:val="24"/>
        </w:rPr>
        <w:t>пофазный</w:t>
      </w:r>
      <w:proofErr w:type="spellEnd"/>
      <w:r w:rsidRPr="00E8637F">
        <w:rPr>
          <w:bCs/>
          <w:sz w:val="24"/>
          <w:szCs w:val="24"/>
        </w:rPr>
        <w:t xml:space="preserve"> контроль наличия напряжения на отходящих фидерах 0,4кВ.</w:t>
      </w:r>
    </w:p>
    <w:p w:rsidR="00F30245" w:rsidRPr="00E8637F" w:rsidRDefault="00F30245" w:rsidP="009F3C79">
      <w:pPr>
        <w:pStyle w:val="a5"/>
        <w:numPr>
          <w:ilvl w:val="1"/>
          <w:numId w:val="2"/>
        </w:numPr>
        <w:ind w:left="0" w:firstLine="709"/>
        <w:jc w:val="both"/>
        <w:rPr>
          <w:bCs/>
          <w:sz w:val="24"/>
          <w:szCs w:val="24"/>
        </w:rPr>
      </w:pPr>
      <w:r w:rsidRPr="00E8637F">
        <w:rPr>
          <w:bCs/>
          <w:sz w:val="24"/>
          <w:szCs w:val="24"/>
        </w:rPr>
        <w:lastRenderedPageBreak/>
        <w:t xml:space="preserve">Выполнить требования к зданиям и сооружениям объектов электрических сетей при выполнении работ по реконструкции и новому строительству в части цветовых решений в соответствии с </w:t>
      </w:r>
      <w:proofErr w:type="spellStart"/>
      <w:r w:rsidRPr="00E8637F">
        <w:rPr>
          <w:bCs/>
          <w:sz w:val="24"/>
          <w:szCs w:val="24"/>
        </w:rPr>
        <w:t>брендбуком</w:t>
      </w:r>
      <w:proofErr w:type="spellEnd"/>
      <w:r w:rsidRPr="00E8637F">
        <w:rPr>
          <w:bCs/>
          <w:sz w:val="24"/>
          <w:szCs w:val="24"/>
        </w:rPr>
        <w:t xml:space="preserve"> ПАО «Россети Центр»/ПАО «Россети Центр и Приволжье».</w:t>
      </w:r>
    </w:p>
    <w:p w:rsidR="00F30245" w:rsidRPr="00E8637F" w:rsidRDefault="00F30245" w:rsidP="009F3C79">
      <w:pPr>
        <w:pStyle w:val="a5"/>
        <w:numPr>
          <w:ilvl w:val="1"/>
          <w:numId w:val="2"/>
        </w:numPr>
        <w:ind w:left="0" w:firstLine="709"/>
        <w:jc w:val="both"/>
        <w:rPr>
          <w:bCs/>
          <w:sz w:val="24"/>
          <w:szCs w:val="24"/>
        </w:rPr>
      </w:pPr>
      <w:r w:rsidRPr="00E8637F">
        <w:rPr>
          <w:bCs/>
          <w:sz w:val="24"/>
          <w:szCs w:val="24"/>
        </w:rPr>
        <w:t>Выполнить страхование рисков, в том числе причинения ущерба третьей стороне.</w:t>
      </w:r>
    </w:p>
    <w:p w:rsidR="00F30245" w:rsidRPr="00E8637F" w:rsidRDefault="00F30245" w:rsidP="009F3C79">
      <w:pPr>
        <w:pStyle w:val="a5"/>
        <w:numPr>
          <w:ilvl w:val="1"/>
          <w:numId w:val="2"/>
        </w:numPr>
        <w:ind w:left="0" w:firstLine="709"/>
        <w:jc w:val="both"/>
        <w:rPr>
          <w:bCs/>
          <w:sz w:val="24"/>
          <w:szCs w:val="24"/>
        </w:rPr>
      </w:pPr>
      <w:r w:rsidRPr="00E8637F">
        <w:rPr>
          <w:bCs/>
          <w:sz w:val="24"/>
          <w:szCs w:val="24"/>
        </w:rPr>
        <w:t>При необходимости (при соответствующем обосновании) выполнить оформление разрешений на производство земляных работ.</w:t>
      </w:r>
    </w:p>
    <w:p w:rsidR="00F30245" w:rsidRPr="00E8637F" w:rsidRDefault="00F30245" w:rsidP="009F3C79">
      <w:pPr>
        <w:pStyle w:val="a5"/>
        <w:numPr>
          <w:ilvl w:val="1"/>
          <w:numId w:val="2"/>
        </w:numPr>
        <w:ind w:left="0" w:firstLine="709"/>
        <w:jc w:val="both"/>
        <w:rPr>
          <w:bCs/>
          <w:sz w:val="24"/>
          <w:szCs w:val="24"/>
        </w:rPr>
      </w:pPr>
      <w:r w:rsidRPr="00E8637F">
        <w:rPr>
          <w:bCs/>
          <w:sz w:val="24"/>
          <w:szCs w:val="24"/>
        </w:rPr>
        <w:t>Выполнять всех Технические условия, выданные заинтересованными организациями.</w:t>
      </w:r>
    </w:p>
    <w:p w:rsidR="00F30245" w:rsidRPr="00E8637F" w:rsidRDefault="00F30245" w:rsidP="009F3C79">
      <w:pPr>
        <w:pStyle w:val="a5"/>
        <w:numPr>
          <w:ilvl w:val="1"/>
          <w:numId w:val="2"/>
        </w:numPr>
        <w:ind w:left="0" w:firstLine="709"/>
        <w:jc w:val="both"/>
        <w:rPr>
          <w:bCs/>
          <w:sz w:val="24"/>
          <w:szCs w:val="24"/>
        </w:rPr>
      </w:pPr>
      <w:r w:rsidRPr="00E8637F">
        <w:rPr>
          <w:bCs/>
          <w:sz w:val="24"/>
          <w:szCs w:val="24"/>
        </w:rPr>
        <w:t>Подрядная организация несет ответственность за невыполнение персоналом подрядчика нормативных требований по охране труда при производстве работ, правил внутреннего трудового распорядка.</w:t>
      </w:r>
    </w:p>
    <w:p w:rsidR="00F30245" w:rsidRPr="00E8637F" w:rsidRDefault="00F30245" w:rsidP="009F3C79">
      <w:pPr>
        <w:pStyle w:val="a5"/>
        <w:numPr>
          <w:ilvl w:val="1"/>
          <w:numId w:val="2"/>
        </w:numPr>
        <w:ind w:left="0" w:firstLine="709"/>
        <w:jc w:val="both"/>
        <w:rPr>
          <w:bCs/>
          <w:sz w:val="24"/>
          <w:szCs w:val="24"/>
        </w:rPr>
      </w:pPr>
      <w:r w:rsidRPr="00E8637F">
        <w:rPr>
          <w:bCs/>
          <w:sz w:val="24"/>
          <w:szCs w:val="24"/>
        </w:rPr>
        <w:t>Общество в праве контролировать соблюдение персоналом подрядчика требований охраны труда, промышленной и пожарной безопасности и т.п. на рабочих местах подрядчика и принимать меры по пресечению нарушений, приостановлению выполняемых работ, удалению персонала подрядчика с территории энергообъекта/охранной зоны ВЛ до устранения ими всех выявленных нарушений, вплоть до отстранения от работы бригад или отдельных лиц.</w:t>
      </w:r>
    </w:p>
    <w:p w:rsidR="00F30245" w:rsidRPr="00E8637F" w:rsidRDefault="00F30245" w:rsidP="009F3C79">
      <w:pPr>
        <w:pStyle w:val="a5"/>
        <w:numPr>
          <w:ilvl w:val="1"/>
          <w:numId w:val="2"/>
        </w:numPr>
        <w:ind w:left="0" w:firstLine="709"/>
        <w:jc w:val="both"/>
        <w:rPr>
          <w:bCs/>
          <w:sz w:val="24"/>
          <w:szCs w:val="24"/>
        </w:rPr>
      </w:pPr>
      <w:r w:rsidRPr="00E8637F">
        <w:rPr>
          <w:bCs/>
          <w:sz w:val="24"/>
          <w:szCs w:val="24"/>
        </w:rPr>
        <w:t>Подрядная организация несет ответственность за невыполнение графика работ по договору подряда и компенсацию убытков, понесенных Обществом, из-за грубых нарушений правил и норм охраны труда, вызвавших отстранение бригады от работы, отказ от дальнейшего допуска бригады, корректировку сроков графика работ по договору подряда.</w:t>
      </w:r>
    </w:p>
    <w:p w:rsidR="00F30245" w:rsidRPr="00E8637F" w:rsidRDefault="00F30245" w:rsidP="009F3C79">
      <w:pPr>
        <w:pStyle w:val="a5"/>
        <w:numPr>
          <w:ilvl w:val="1"/>
          <w:numId w:val="2"/>
        </w:numPr>
        <w:ind w:left="0" w:firstLine="709"/>
        <w:jc w:val="both"/>
        <w:rPr>
          <w:bCs/>
          <w:sz w:val="24"/>
          <w:szCs w:val="24"/>
        </w:rPr>
      </w:pPr>
      <w:r w:rsidRPr="00E8637F">
        <w:rPr>
          <w:bCs/>
          <w:sz w:val="24"/>
          <w:szCs w:val="24"/>
        </w:rPr>
        <w:t>Подрядная организация должна обесчестить наличие в штате квалифицированного персонала, имеющего профессиональную подготовку в соответствии с предстоящей работой, не имеющего медицинских противопоказаний для выполнения работ с вредными и (или) опасными условиями труда, прошедшего в установленном руководителем подрядной / субподрядной организации порядке проверку знаний правил и норм охраны труда, технической эксплуатации, пожарной безопасности и других государственных норм и правил (для соответствующих категорий работников), прошедшего обучение по оказанию первой помощи пострадавшим, обученного приемам освобождения пострадавших от действия электрического тока (для электротехнического персонала),  обладающего необходимыми правами для организации и производства работ в действующих электроустановках (для командированного персонала обязательно наличие персонала, обладающего правом выдачи нарядов-допусков, распоряжений, быть ответственным руководителем работ, производителем работ (наблюдающим). Для персонала СМО обязательно наличие персонала, обладающего правом выдачи нарядов и быть руководителями работ), необходимыми допусками для выполнения работ на высоте, наличие (при необходимости выполнения работ с применением ПС) работников имеющих права лиц ответственных за безопасное производство работ с применением ПС, машинистов ПС и БКМ, стропальщиков, рабочих люльки.</w:t>
      </w:r>
    </w:p>
    <w:p w:rsidR="00F30245" w:rsidRPr="00E8637F" w:rsidRDefault="00F30245" w:rsidP="009F3C79">
      <w:pPr>
        <w:pStyle w:val="a5"/>
        <w:numPr>
          <w:ilvl w:val="1"/>
          <w:numId w:val="2"/>
        </w:numPr>
        <w:ind w:left="0" w:firstLine="709"/>
        <w:jc w:val="both"/>
        <w:rPr>
          <w:bCs/>
          <w:sz w:val="24"/>
          <w:szCs w:val="24"/>
        </w:rPr>
      </w:pPr>
      <w:r w:rsidRPr="00E8637F">
        <w:rPr>
          <w:bCs/>
          <w:sz w:val="24"/>
          <w:szCs w:val="24"/>
        </w:rPr>
        <w:t>Подрядчик/генеральный подрядчик предоставляет сопроводительное письмо о допуске на соответствующие объекты филиала или письма о направлении для производс</w:t>
      </w:r>
      <w:r w:rsidR="009F3C79">
        <w:rPr>
          <w:bCs/>
          <w:sz w:val="24"/>
          <w:szCs w:val="24"/>
        </w:rPr>
        <w:t>тва работ персонала подрядных/</w:t>
      </w:r>
      <w:r w:rsidRPr="00E8637F">
        <w:rPr>
          <w:bCs/>
          <w:sz w:val="24"/>
          <w:szCs w:val="24"/>
        </w:rPr>
        <w:t>субподрядных организаций с указанием сроков выполнения работы, вида работ, объекта, на который направляется персонал, списка направляемого персонала с указанием Ф.И.О., наименования должности, группы по ЭБ, предоставленных прав, для выполнения работ по каждому договору и объекту строительства, а так же с приложением к сопроводительному письму всех необходимых документов по настоящему пункту, подтверждающих возможность выполнения персоналом подрядчика определенных договором видов работ, прохождение проверки знаний, предоставление соответствующих прав, обучение оказанию первой помощи пострадавшим, заключение по результатам медицинского осмотра.</w:t>
      </w:r>
    </w:p>
    <w:p w:rsidR="00F30245" w:rsidRPr="00E8637F" w:rsidRDefault="00F30245" w:rsidP="009F3C79">
      <w:pPr>
        <w:pStyle w:val="a5"/>
        <w:numPr>
          <w:ilvl w:val="1"/>
          <w:numId w:val="2"/>
        </w:numPr>
        <w:ind w:left="0" w:firstLine="709"/>
        <w:jc w:val="both"/>
        <w:rPr>
          <w:bCs/>
          <w:sz w:val="24"/>
          <w:szCs w:val="24"/>
        </w:rPr>
      </w:pPr>
      <w:r w:rsidRPr="00E8637F">
        <w:rPr>
          <w:bCs/>
          <w:sz w:val="24"/>
          <w:szCs w:val="24"/>
        </w:rPr>
        <w:t>Персонал должен быть укомплектован исправными и испытанными средствами защиты, спецодеждой, инструментом и приспособлениями в соответствии с действующими нормами применительно к характеру выполняемых работ.</w:t>
      </w:r>
    </w:p>
    <w:p w:rsidR="0082788C" w:rsidRPr="00E8637F" w:rsidRDefault="0082788C" w:rsidP="009F3C79">
      <w:pPr>
        <w:pStyle w:val="a5"/>
        <w:numPr>
          <w:ilvl w:val="1"/>
          <w:numId w:val="2"/>
        </w:numPr>
        <w:ind w:left="0" w:firstLine="709"/>
        <w:jc w:val="both"/>
        <w:rPr>
          <w:bCs/>
          <w:sz w:val="24"/>
          <w:szCs w:val="24"/>
        </w:rPr>
      </w:pPr>
      <w:r w:rsidRPr="00E8637F">
        <w:rPr>
          <w:bCs/>
          <w:sz w:val="24"/>
          <w:szCs w:val="24"/>
        </w:rPr>
        <w:t>Объемы работ представлены в приложениях № 1 и № 2.</w:t>
      </w:r>
    </w:p>
    <w:p w:rsidR="00F30245" w:rsidRDefault="00F30245" w:rsidP="009F3C79">
      <w:pPr>
        <w:pStyle w:val="a3"/>
        <w:tabs>
          <w:tab w:val="left" w:pos="993"/>
          <w:tab w:val="left" w:pos="1134"/>
          <w:tab w:val="left" w:pos="1276"/>
        </w:tabs>
        <w:ind w:left="709" w:firstLine="0"/>
        <w:jc w:val="both"/>
        <w:rPr>
          <w:sz w:val="26"/>
          <w:szCs w:val="26"/>
        </w:rPr>
      </w:pPr>
    </w:p>
    <w:p w:rsidR="0082788C" w:rsidRPr="009F3C79" w:rsidRDefault="0082788C" w:rsidP="009F3C79">
      <w:pPr>
        <w:pStyle w:val="a3"/>
        <w:numPr>
          <w:ilvl w:val="0"/>
          <w:numId w:val="2"/>
        </w:numPr>
        <w:tabs>
          <w:tab w:val="num" w:pos="0"/>
        </w:tabs>
        <w:ind w:left="0" w:firstLine="709"/>
        <w:jc w:val="both"/>
        <w:rPr>
          <w:b/>
          <w:sz w:val="24"/>
          <w:szCs w:val="24"/>
        </w:rPr>
      </w:pPr>
      <w:r w:rsidRPr="009F3C79">
        <w:rPr>
          <w:b/>
          <w:sz w:val="24"/>
          <w:szCs w:val="24"/>
        </w:rPr>
        <w:lastRenderedPageBreak/>
        <w:t>Правила контроля и приемки работ</w:t>
      </w:r>
    </w:p>
    <w:p w:rsidR="0082788C" w:rsidRPr="00E8637F" w:rsidRDefault="0082788C" w:rsidP="009F3C79">
      <w:pPr>
        <w:pStyle w:val="a5"/>
        <w:numPr>
          <w:ilvl w:val="1"/>
          <w:numId w:val="2"/>
        </w:numPr>
        <w:ind w:left="0" w:firstLine="709"/>
        <w:jc w:val="both"/>
        <w:rPr>
          <w:bCs/>
          <w:sz w:val="24"/>
          <w:szCs w:val="24"/>
        </w:rPr>
      </w:pPr>
      <w:r w:rsidRPr="00E8637F">
        <w:rPr>
          <w:bCs/>
          <w:sz w:val="24"/>
          <w:szCs w:val="24"/>
        </w:rPr>
        <w:t>Подрядчик обязан предоставить Заказчику перечень материалов и оборудования для осуществления входного контроля до начала монтажных работ.</w:t>
      </w:r>
    </w:p>
    <w:p w:rsidR="0082788C" w:rsidRPr="00E8637F" w:rsidRDefault="0082788C" w:rsidP="009F3C79">
      <w:pPr>
        <w:pStyle w:val="a5"/>
        <w:numPr>
          <w:ilvl w:val="1"/>
          <w:numId w:val="2"/>
        </w:numPr>
        <w:ind w:left="0" w:firstLine="709"/>
        <w:jc w:val="both"/>
        <w:rPr>
          <w:bCs/>
          <w:sz w:val="24"/>
          <w:szCs w:val="24"/>
        </w:rPr>
      </w:pPr>
      <w:r w:rsidRPr="00E8637F">
        <w:rPr>
          <w:bCs/>
          <w:sz w:val="24"/>
          <w:szCs w:val="24"/>
        </w:rPr>
        <w:t xml:space="preserve">Руководители работ, участвующие в строительстве, совместно с представителями филиала </w:t>
      </w:r>
      <w:r w:rsidRPr="00A72280">
        <w:rPr>
          <w:bCs/>
          <w:sz w:val="24"/>
          <w:szCs w:val="24"/>
        </w:rPr>
        <w:t>ПАО «Россети Центр</w:t>
      </w:r>
      <w:r w:rsidR="00A72280" w:rsidRPr="00A72280">
        <w:rPr>
          <w:bCs/>
          <w:sz w:val="24"/>
          <w:szCs w:val="24"/>
        </w:rPr>
        <w:t xml:space="preserve"> и Приволжье» –</w:t>
      </w:r>
      <w:r w:rsidRPr="00A72280">
        <w:rPr>
          <w:bCs/>
          <w:sz w:val="24"/>
          <w:szCs w:val="24"/>
        </w:rPr>
        <w:t xml:space="preserve"> «</w:t>
      </w:r>
      <w:r w:rsidR="00A72280" w:rsidRPr="00A72280">
        <w:rPr>
          <w:bCs/>
          <w:sz w:val="24"/>
          <w:szCs w:val="24"/>
        </w:rPr>
        <w:t>Калугаэнерго</w:t>
      </w:r>
      <w:r w:rsidRPr="00A72280">
        <w:rPr>
          <w:bCs/>
          <w:sz w:val="24"/>
          <w:szCs w:val="24"/>
        </w:rPr>
        <w:t xml:space="preserve">» </w:t>
      </w:r>
      <w:r w:rsidRPr="00E8637F">
        <w:rPr>
          <w:bCs/>
          <w:sz w:val="24"/>
          <w:szCs w:val="24"/>
        </w:rPr>
        <w:t>осуществляют входной контроль качества применяемых изделий и материалов, проводят оперативный контроль качества выполняемых строительных работ, контролируют соответствие выполняемых работ требованиям НТД и проектной документации, проверяют соблюдение технологической дисциплины в процессе строительства.</w:t>
      </w:r>
    </w:p>
    <w:p w:rsidR="0082788C" w:rsidRPr="00E8637F" w:rsidRDefault="0082788C" w:rsidP="009F3C79">
      <w:pPr>
        <w:pStyle w:val="a5"/>
        <w:numPr>
          <w:ilvl w:val="1"/>
          <w:numId w:val="2"/>
        </w:numPr>
        <w:ind w:left="0" w:firstLine="709"/>
        <w:jc w:val="both"/>
        <w:rPr>
          <w:bCs/>
          <w:sz w:val="24"/>
          <w:szCs w:val="24"/>
        </w:rPr>
      </w:pPr>
      <w:r w:rsidRPr="00E8637F">
        <w:rPr>
          <w:bCs/>
          <w:sz w:val="24"/>
          <w:szCs w:val="24"/>
        </w:rPr>
        <w:t xml:space="preserve">Приемку строительно-монтажных работ осуществляет Заказчик в соответствии с действующими СНиП, </w:t>
      </w:r>
      <w:hyperlink r:id="rId37" w:tooltip="&quot;Правила устройства электроустановок (ПУЭ). Оглавление&quot;&#10;(утв. Минэнерго России от 06.10.1999)&#10;Статус: Статус документа не определен" w:history="1">
        <w:r w:rsidRPr="00E8637F">
          <w:rPr>
            <w:rStyle w:val="af6"/>
            <w:bCs/>
            <w:color w:val="000000"/>
            <w:sz w:val="24"/>
            <w:szCs w:val="24"/>
            <w:u w:val="none"/>
          </w:rPr>
          <w:t>ПУЭ</w:t>
        </w:r>
      </w:hyperlink>
      <w:r w:rsidRPr="00E8637F">
        <w:rPr>
          <w:bCs/>
          <w:sz w:val="24"/>
          <w:szCs w:val="24"/>
        </w:rPr>
        <w:t xml:space="preserve">, ПСД. Подрядчик обязан гарантировать соответствие выполненной работы требованиям СНиП, </w:t>
      </w:r>
      <w:hyperlink r:id="rId38" w:tooltip="&quot;Правила устройства электроустановок (ПУЭ). Оглавление&quot;&#10;(утв. Минэнерго России от 06.10.1999)&#10;Статус: Статус документа не определен" w:history="1">
        <w:r w:rsidRPr="00E8637F">
          <w:rPr>
            <w:rStyle w:val="af6"/>
            <w:bCs/>
            <w:color w:val="000000"/>
            <w:sz w:val="24"/>
            <w:szCs w:val="24"/>
            <w:u w:val="none"/>
          </w:rPr>
          <w:t>ПУЭ</w:t>
        </w:r>
      </w:hyperlink>
      <w:r w:rsidRPr="00E8637F">
        <w:rPr>
          <w:bCs/>
          <w:sz w:val="24"/>
          <w:szCs w:val="24"/>
        </w:rPr>
        <w:t>, ПСД. Подрядчик обязан предоставить акты выполненных работ и исполнительную документацию. Составление акта на скрытые работы оформляется в процессе выполнения работ, объемы работ должны быть подтверждены представителем заказчика. Обнаруженные при приемке работ отступления и замечания Подрядчик устраняет за свой счет и в сроки, установленные приемочной комиссией.</w:t>
      </w:r>
    </w:p>
    <w:p w:rsidR="0082788C" w:rsidRPr="00E8637F" w:rsidRDefault="0082788C" w:rsidP="009F3C79">
      <w:pPr>
        <w:pStyle w:val="a5"/>
        <w:numPr>
          <w:ilvl w:val="1"/>
          <w:numId w:val="2"/>
        </w:numPr>
        <w:ind w:left="0" w:firstLine="709"/>
        <w:jc w:val="both"/>
        <w:rPr>
          <w:bCs/>
          <w:sz w:val="24"/>
          <w:szCs w:val="24"/>
        </w:rPr>
      </w:pPr>
      <w:r w:rsidRPr="00E8637F">
        <w:rPr>
          <w:bCs/>
          <w:sz w:val="24"/>
          <w:szCs w:val="24"/>
        </w:rPr>
        <w:t>Контроль и ответственность за соблюдение ПТБ персоналом Подрядчика и привлеченных им субподрядных организаций при проведении строительно-монтажных работ возлагается на подрядную организацию.</w:t>
      </w:r>
    </w:p>
    <w:p w:rsidR="0082788C" w:rsidRPr="00E8637F" w:rsidRDefault="0082788C" w:rsidP="009F3C79">
      <w:pPr>
        <w:pStyle w:val="a5"/>
        <w:numPr>
          <w:ilvl w:val="1"/>
          <w:numId w:val="2"/>
        </w:numPr>
        <w:ind w:left="0" w:firstLine="709"/>
        <w:jc w:val="both"/>
        <w:rPr>
          <w:bCs/>
          <w:sz w:val="24"/>
          <w:szCs w:val="24"/>
        </w:rPr>
      </w:pPr>
      <w:r w:rsidRPr="00E8637F">
        <w:rPr>
          <w:bCs/>
          <w:sz w:val="24"/>
          <w:szCs w:val="24"/>
        </w:rPr>
        <w:t>По окончании работ Подрядчик передает Заказчику дополнительно следующие материалы:</w:t>
      </w:r>
    </w:p>
    <w:p w:rsidR="0082788C" w:rsidRPr="00E8637F" w:rsidRDefault="0082788C" w:rsidP="009F3C79">
      <w:pPr>
        <w:pStyle w:val="a5"/>
        <w:tabs>
          <w:tab w:val="left" w:pos="851"/>
        </w:tabs>
        <w:ind w:left="0" w:firstLine="709"/>
        <w:jc w:val="both"/>
        <w:rPr>
          <w:bCs/>
          <w:sz w:val="24"/>
          <w:szCs w:val="24"/>
        </w:rPr>
      </w:pPr>
      <w:r w:rsidRPr="00E8637F">
        <w:rPr>
          <w:bCs/>
          <w:sz w:val="24"/>
          <w:szCs w:val="24"/>
        </w:rPr>
        <w:t xml:space="preserve">- Карту (план) объекта землеустройства, подготовленную в соответствии с требованиями Постановления Правительства РФ </w:t>
      </w:r>
      <w:hyperlink r:id="rId39" w:tooltip="&quot;Об утверждении формы карты (плана) объекта землеустройства и требований к ее составлению (с изменениями на 17 мая 2016 года)&quot;&#10;Постановление Правительства РФ от 30.07.2009 N 621&#10;Статус: Действующая редакция документа (действ. c 01.06.2016)" w:history="1">
        <w:r w:rsidRPr="00D67AF7">
          <w:rPr>
            <w:rStyle w:val="af6"/>
            <w:bCs/>
            <w:color w:val="000000"/>
            <w:sz w:val="24"/>
            <w:szCs w:val="24"/>
            <w:u w:val="none"/>
          </w:rPr>
          <w:t>№621 от 30 июля 2009 г.</w:t>
        </w:r>
      </w:hyperlink>
      <w:r w:rsidRPr="00E8637F">
        <w:rPr>
          <w:bCs/>
          <w:sz w:val="24"/>
          <w:szCs w:val="24"/>
        </w:rPr>
        <w:t xml:space="preserve"> «Об утверждении формы карты (плана) объекта землеустройства и требований к ее составлению» на воздушную линию.</w:t>
      </w:r>
    </w:p>
    <w:p w:rsidR="0082788C" w:rsidRPr="00E8637F" w:rsidRDefault="0082788C" w:rsidP="009F3C79">
      <w:pPr>
        <w:pStyle w:val="a5"/>
        <w:tabs>
          <w:tab w:val="left" w:pos="851"/>
        </w:tabs>
        <w:ind w:left="0" w:firstLine="709"/>
        <w:jc w:val="both"/>
        <w:rPr>
          <w:bCs/>
          <w:sz w:val="24"/>
          <w:szCs w:val="24"/>
        </w:rPr>
      </w:pPr>
      <w:r w:rsidRPr="00E8637F">
        <w:rPr>
          <w:bCs/>
          <w:sz w:val="24"/>
          <w:szCs w:val="24"/>
        </w:rPr>
        <w:t xml:space="preserve">- Межевой план на земельный участок, подготовленный с учетом рекомендаций, изложенных в письмах  Минэкономразвития России </w:t>
      </w:r>
      <w:hyperlink r:id="rId40" w:tooltip="&quot;О многоконтурных земельных участках&quot;&#10;Письмо Минэкономразвития России от 16.01.2009 N 266-ИМ/Д23&#10;Статус: Документ без действия" w:history="1">
        <w:r w:rsidRPr="00E8637F">
          <w:rPr>
            <w:rStyle w:val="af6"/>
            <w:bCs/>
            <w:color w:val="000000"/>
            <w:sz w:val="24"/>
            <w:szCs w:val="24"/>
            <w:u w:val="none"/>
          </w:rPr>
          <w:t>от 16.01.2009 № 266-ИМ/Д23</w:t>
        </w:r>
      </w:hyperlink>
      <w:r w:rsidRPr="00E8637F">
        <w:rPr>
          <w:bCs/>
          <w:sz w:val="24"/>
          <w:szCs w:val="24"/>
        </w:rPr>
        <w:t xml:space="preserve"> «О многоконтурных земельных участках» и </w:t>
      </w:r>
      <w:hyperlink r:id="rId41" w:tooltip="&quot;О многоконтурных земельных участках&quot;&#10;Письмо Минэкономразвития России от 22.12.2009 N 22409-ИМ/Д23&#10;Статус: Документ без действия" w:history="1">
        <w:r w:rsidRPr="00E8637F">
          <w:rPr>
            <w:rStyle w:val="af6"/>
            <w:bCs/>
            <w:color w:val="000000"/>
            <w:sz w:val="24"/>
            <w:szCs w:val="24"/>
            <w:u w:val="none"/>
          </w:rPr>
          <w:t>от 22.12.2009 № 22409-ИМ/Д23</w:t>
        </w:r>
      </w:hyperlink>
      <w:r w:rsidRPr="00E8637F">
        <w:rPr>
          <w:bCs/>
          <w:sz w:val="24"/>
          <w:szCs w:val="24"/>
        </w:rPr>
        <w:t xml:space="preserve"> «Особенности подготовки документов, необходимых для осуществления государственного кадастрового учета многоконтурных земельных участков, осуществления такого учета и предоставления сведений государственного кадастра недвижимости о многоконтурных земельных участках», на котором расположены опоры воздушной линии электропередач с учетом требований Постановления Правительства РФ </w:t>
      </w:r>
      <w:hyperlink r:id="rId42" w:tooltip="&quot;Об утверждении Правил определения размеров земельных участков для размещения воздушных линий ...&quot;&#10;Постановление Правительства РФ от 11.08.2003 N 486&#10;Статус: Действующий документ (действ. c 30.08.2003)" w:history="1">
        <w:r w:rsidRPr="00D67AF7">
          <w:rPr>
            <w:rStyle w:val="af6"/>
            <w:bCs/>
            <w:color w:val="000000"/>
            <w:sz w:val="24"/>
            <w:szCs w:val="24"/>
            <w:u w:val="none"/>
          </w:rPr>
          <w:t>от 11.08.2003г. № 486</w:t>
        </w:r>
      </w:hyperlink>
      <w:r w:rsidRPr="00E8637F">
        <w:rPr>
          <w:bCs/>
          <w:sz w:val="24"/>
          <w:szCs w:val="24"/>
        </w:rPr>
        <w:t xml:space="preserve"> «Об утверждении правил определения размеров земельных участков для размещения воздушных линий электропередач и опор линий связи, обслуживающих электрические сети».</w:t>
      </w:r>
    </w:p>
    <w:p w:rsidR="0082788C" w:rsidRDefault="0082788C" w:rsidP="009F3C79">
      <w:pPr>
        <w:pStyle w:val="a5"/>
        <w:tabs>
          <w:tab w:val="left" w:pos="851"/>
        </w:tabs>
        <w:ind w:left="0" w:firstLine="709"/>
        <w:jc w:val="both"/>
        <w:rPr>
          <w:bCs/>
          <w:sz w:val="24"/>
          <w:szCs w:val="24"/>
        </w:rPr>
      </w:pPr>
      <w:r w:rsidRPr="00E8637F">
        <w:rPr>
          <w:bCs/>
          <w:sz w:val="24"/>
          <w:szCs w:val="24"/>
        </w:rPr>
        <w:t>- План (чертеж, схему) границ земельного участка, на который должны быть нанесены в качестве топографической основы объекты местности, необходимые для определения местоположения границ земельного участка и красными сплошными линиями должны быть нанесены сами границы охранных зон, перечень объектов капитального строительства и линейных сооружений, расположенных в охранной зоне и не относящихся к объектам электросетевого хозяйства, с указанием их типа, габаритных размеров и места расположения с указанием их технических характеристик, назначения и места расположения (при наличии) (в случае отступления при строительстве (реконструкции) объекта электросетевого хозяйства от проектной документации без соответствующего согласования Заказчика).</w:t>
      </w:r>
    </w:p>
    <w:p w:rsidR="00C27F46" w:rsidRPr="00E8637F" w:rsidRDefault="00C27F46" w:rsidP="009F3C79">
      <w:pPr>
        <w:pStyle w:val="a5"/>
        <w:tabs>
          <w:tab w:val="left" w:pos="851"/>
        </w:tabs>
        <w:ind w:left="0" w:firstLine="709"/>
        <w:jc w:val="both"/>
        <w:rPr>
          <w:bCs/>
          <w:sz w:val="24"/>
          <w:szCs w:val="24"/>
        </w:rPr>
      </w:pPr>
    </w:p>
    <w:p w:rsidR="003B174E" w:rsidRPr="009F3C79" w:rsidRDefault="003B174E" w:rsidP="009F3C79">
      <w:pPr>
        <w:pStyle w:val="a3"/>
        <w:numPr>
          <w:ilvl w:val="0"/>
          <w:numId w:val="2"/>
        </w:numPr>
        <w:tabs>
          <w:tab w:val="num" w:pos="0"/>
        </w:tabs>
        <w:ind w:left="0" w:firstLine="709"/>
        <w:jc w:val="both"/>
        <w:rPr>
          <w:b/>
          <w:sz w:val="24"/>
          <w:szCs w:val="24"/>
        </w:rPr>
      </w:pPr>
      <w:r w:rsidRPr="009F3C79">
        <w:rPr>
          <w:b/>
          <w:sz w:val="24"/>
          <w:szCs w:val="24"/>
        </w:rPr>
        <w:t>Гарантийные обязательства</w:t>
      </w:r>
    </w:p>
    <w:p w:rsidR="00686191" w:rsidRPr="00E8637F" w:rsidRDefault="00686191" w:rsidP="009F3C79">
      <w:pPr>
        <w:pStyle w:val="a5"/>
        <w:ind w:left="390"/>
        <w:contextualSpacing w:val="0"/>
        <w:jc w:val="both"/>
        <w:rPr>
          <w:bCs/>
          <w:iCs/>
          <w:vanish/>
          <w:sz w:val="24"/>
          <w:szCs w:val="26"/>
        </w:rPr>
      </w:pPr>
    </w:p>
    <w:p w:rsidR="0082788C" w:rsidRPr="00E8637F" w:rsidRDefault="0082788C" w:rsidP="009F3C79">
      <w:pPr>
        <w:pStyle w:val="a5"/>
        <w:numPr>
          <w:ilvl w:val="1"/>
          <w:numId w:val="2"/>
        </w:numPr>
        <w:ind w:left="0" w:firstLine="709"/>
        <w:jc w:val="both"/>
        <w:rPr>
          <w:bCs/>
          <w:sz w:val="24"/>
          <w:szCs w:val="26"/>
        </w:rPr>
      </w:pPr>
      <w:r w:rsidRPr="00E8637F">
        <w:rPr>
          <w:bCs/>
          <w:sz w:val="24"/>
          <w:szCs w:val="26"/>
        </w:rPr>
        <w:t>Гарантии качества распространяются на все оборудование, конструктивные элементы и работы, выполненные Подрядчиком по настоящему техническому заданию.</w:t>
      </w:r>
    </w:p>
    <w:p w:rsidR="003B174E" w:rsidRPr="00E8637F" w:rsidRDefault="003B174E" w:rsidP="009F3C79">
      <w:pPr>
        <w:pStyle w:val="a5"/>
        <w:numPr>
          <w:ilvl w:val="1"/>
          <w:numId w:val="2"/>
        </w:numPr>
        <w:ind w:left="0" w:firstLine="709"/>
        <w:jc w:val="both"/>
        <w:rPr>
          <w:bCs/>
          <w:sz w:val="24"/>
          <w:szCs w:val="26"/>
        </w:rPr>
      </w:pPr>
      <w:r w:rsidRPr="00E8637F">
        <w:rPr>
          <w:bCs/>
          <w:sz w:val="24"/>
          <w:szCs w:val="26"/>
        </w:rPr>
        <w:t>Гарантия на оборудование и материалы должна распространяться не менее чем на 60 месяцев, на СМР и ПНР – 36 месяцев. Время начала исчисления гарантийного срока – с момента ввода в эксплуатацию.</w:t>
      </w:r>
    </w:p>
    <w:p w:rsidR="003B174E" w:rsidRPr="00E8637F" w:rsidRDefault="003B174E" w:rsidP="009F3C79">
      <w:pPr>
        <w:pStyle w:val="a5"/>
        <w:numPr>
          <w:ilvl w:val="1"/>
          <w:numId w:val="2"/>
        </w:numPr>
        <w:ind w:left="0" w:firstLine="709"/>
        <w:jc w:val="both"/>
        <w:rPr>
          <w:bCs/>
          <w:sz w:val="24"/>
          <w:szCs w:val="26"/>
        </w:rPr>
      </w:pPr>
      <w:r w:rsidRPr="00E8637F">
        <w:rPr>
          <w:bCs/>
          <w:sz w:val="24"/>
          <w:szCs w:val="26"/>
        </w:rPr>
        <w:t xml:space="preserve">Подрядчик должен за свой счет и в сроки, согласованные с Заказчиком, устранять любые дефекты в оборудовании, материалах и выполняемых работах, выявленные в период </w:t>
      </w:r>
      <w:r w:rsidRPr="00E8637F">
        <w:rPr>
          <w:bCs/>
          <w:sz w:val="24"/>
          <w:szCs w:val="26"/>
        </w:rPr>
        <w:lastRenderedPageBreak/>
        <w:t>гарантийного срока. В случае выхода из строя оборудования Подрядчик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2A3645" w:rsidRPr="009F3C79" w:rsidRDefault="002A3645" w:rsidP="009F3C79">
      <w:pPr>
        <w:pStyle w:val="a3"/>
        <w:numPr>
          <w:ilvl w:val="0"/>
          <w:numId w:val="2"/>
        </w:numPr>
        <w:spacing w:before="240"/>
        <w:ind w:left="0" w:firstLine="709"/>
        <w:jc w:val="both"/>
        <w:rPr>
          <w:b/>
          <w:sz w:val="24"/>
          <w:szCs w:val="24"/>
        </w:rPr>
      </w:pPr>
      <w:r w:rsidRPr="009F3C79">
        <w:rPr>
          <w:b/>
          <w:sz w:val="24"/>
          <w:szCs w:val="24"/>
        </w:rPr>
        <w:t>Меры по предоставлению национального режима.</w:t>
      </w:r>
    </w:p>
    <w:p w:rsidR="005A1E7E" w:rsidRPr="005A1E7E" w:rsidRDefault="005A1E7E" w:rsidP="005A1E7E">
      <w:pPr>
        <w:pStyle w:val="a5"/>
        <w:suppressAutoHyphens w:val="0"/>
        <w:ind w:left="0" w:firstLine="709"/>
        <w:jc w:val="both"/>
        <w:rPr>
          <w:sz w:val="24"/>
          <w:szCs w:val="24"/>
          <w:lang w:eastAsia="ru-RU"/>
        </w:rPr>
      </w:pPr>
      <w:r w:rsidRPr="005A1E7E">
        <w:rPr>
          <w:sz w:val="24"/>
          <w:szCs w:val="24"/>
          <w:lang w:eastAsia="ru-RU"/>
        </w:rPr>
        <w:t>Основание: постановление Правительства Российской Федерации</w:t>
      </w:r>
      <w:r>
        <w:rPr>
          <w:sz w:val="24"/>
          <w:szCs w:val="24"/>
          <w:lang w:eastAsia="ru-RU"/>
        </w:rPr>
        <w:t xml:space="preserve"> </w:t>
      </w:r>
      <w:r w:rsidRPr="005A1E7E">
        <w:rPr>
          <w:sz w:val="24"/>
          <w:szCs w:val="24"/>
          <w:lang w:eastAsia="ru-RU"/>
        </w:rPr>
        <w:t>от 23.12.2024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383F13" w:rsidRDefault="00383F13" w:rsidP="009F3C79">
      <w:pPr>
        <w:pStyle w:val="a3"/>
        <w:ind w:left="709" w:firstLine="0"/>
        <w:jc w:val="both"/>
        <w:rPr>
          <w:sz w:val="20"/>
        </w:rPr>
      </w:pPr>
    </w:p>
    <w:tbl>
      <w:tblPr>
        <w:tblStyle w:val="11"/>
        <w:tblW w:w="5000" w:type="pct"/>
        <w:tblLook w:val="04A0" w:firstRow="1" w:lastRow="0" w:firstColumn="1" w:lastColumn="0" w:noHBand="0" w:noVBand="1"/>
      </w:tblPr>
      <w:tblGrid>
        <w:gridCol w:w="846"/>
        <w:gridCol w:w="3401"/>
        <w:gridCol w:w="1134"/>
        <w:gridCol w:w="1279"/>
        <w:gridCol w:w="1417"/>
        <w:gridCol w:w="1834"/>
      </w:tblGrid>
      <w:tr w:rsidR="005A1E7E" w:rsidRPr="00847FF0" w:rsidTr="00C854C9">
        <w:tc>
          <w:tcPr>
            <w:tcW w:w="427" w:type="pct"/>
            <w:vMerge w:val="restart"/>
            <w:shd w:val="clear" w:color="auto" w:fill="auto"/>
            <w:vAlign w:val="center"/>
          </w:tcPr>
          <w:p w:rsidR="005A1E7E" w:rsidRPr="00847FF0" w:rsidRDefault="005A1E7E" w:rsidP="00C854C9">
            <w:pPr>
              <w:suppressAutoHyphens w:val="0"/>
              <w:jc w:val="center"/>
              <w:rPr>
                <w:rFonts w:eastAsia="Calibri"/>
                <w:color w:val="000000"/>
                <w:sz w:val="22"/>
                <w:szCs w:val="22"/>
                <w:lang w:eastAsia="ru-RU"/>
              </w:rPr>
            </w:pPr>
            <w:r w:rsidRPr="00847FF0">
              <w:rPr>
                <w:rFonts w:eastAsia="Calibri"/>
                <w:color w:val="000000"/>
                <w:sz w:val="22"/>
                <w:szCs w:val="22"/>
                <w:lang w:eastAsia="ru-RU"/>
              </w:rPr>
              <w:t xml:space="preserve">№ </w:t>
            </w:r>
            <w:proofErr w:type="spellStart"/>
            <w:r w:rsidRPr="00847FF0">
              <w:rPr>
                <w:rFonts w:eastAsia="Calibri"/>
                <w:color w:val="000000"/>
                <w:sz w:val="22"/>
                <w:szCs w:val="22"/>
                <w:lang w:eastAsia="ru-RU"/>
              </w:rPr>
              <w:t>п.п</w:t>
            </w:r>
            <w:proofErr w:type="spellEnd"/>
            <w:r w:rsidRPr="00847FF0">
              <w:rPr>
                <w:rFonts w:eastAsia="Calibri"/>
                <w:color w:val="000000"/>
                <w:sz w:val="22"/>
                <w:szCs w:val="22"/>
                <w:lang w:eastAsia="ru-RU"/>
              </w:rPr>
              <w:t>.</w:t>
            </w:r>
          </w:p>
        </w:tc>
        <w:tc>
          <w:tcPr>
            <w:tcW w:w="1716" w:type="pct"/>
            <w:vMerge w:val="restart"/>
            <w:shd w:val="clear" w:color="auto" w:fill="auto"/>
            <w:vAlign w:val="center"/>
          </w:tcPr>
          <w:p w:rsidR="005A1E7E" w:rsidRPr="00847FF0" w:rsidRDefault="005A1E7E" w:rsidP="00C854C9">
            <w:pPr>
              <w:suppressAutoHyphens w:val="0"/>
              <w:jc w:val="center"/>
              <w:rPr>
                <w:rFonts w:eastAsia="Calibri"/>
                <w:color w:val="000000"/>
                <w:sz w:val="22"/>
                <w:szCs w:val="22"/>
                <w:lang w:eastAsia="ru-RU"/>
              </w:rPr>
            </w:pPr>
            <w:r w:rsidRPr="00847FF0">
              <w:rPr>
                <w:rFonts w:eastAsia="Calibri"/>
                <w:color w:val="000000"/>
                <w:sz w:val="22"/>
                <w:szCs w:val="22"/>
                <w:lang w:eastAsia="ru-RU"/>
              </w:rPr>
              <w:t xml:space="preserve">Наименование. По </w:t>
            </w:r>
            <w:r w:rsidRPr="00847FF0">
              <w:rPr>
                <w:rFonts w:eastAsia="Calibri"/>
                <w:sz w:val="22"/>
                <w:szCs w:val="22"/>
                <w:lang w:eastAsia="en-US"/>
              </w:rPr>
              <w:t>результатам исполнения договора будут отражены в учёте предприятия следующие товары:</w:t>
            </w:r>
          </w:p>
        </w:tc>
        <w:tc>
          <w:tcPr>
            <w:tcW w:w="572" w:type="pct"/>
            <w:vMerge w:val="restart"/>
            <w:shd w:val="clear" w:color="auto" w:fill="auto"/>
            <w:vAlign w:val="center"/>
          </w:tcPr>
          <w:p w:rsidR="005A1E7E" w:rsidRPr="00847FF0" w:rsidRDefault="005A1E7E" w:rsidP="00C854C9">
            <w:pPr>
              <w:suppressAutoHyphens w:val="0"/>
              <w:jc w:val="center"/>
              <w:rPr>
                <w:rFonts w:eastAsia="Calibri"/>
                <w:color w:val="000000"/>
                <w:sz w:val="22"/>
                <w:szCs w:val="22"/>
                <w:lang w:eastAsia="ru-RU"/>
              </w:rPr>
            </w:pPr>
            <w:r w:rsidRPr="00847FF0">
              <w:rPr>
                <w:rFonts w:eastAsia="Calibri"/>
                <w:color w:val="000000"/>
                <w:sz w:val="22"/>
                <w:szCs w:val="22"/>
                <w:lang w:eastAsia="ru-RU"/>
              </w:rPr>
              <w:t>ЕИ</w:t>
            </w:r>
          </w:p>
        </w:tc>
        <w:tc>
          <w:tcPr>
            <w:tcW w:w="645" w:type="pct"/>
            <w:vMerge w:val="restart"/>
            <w:shd w:val="clear" w:color="auto" w:fill="auto"/>
            <w:vAlign w:val="center"/>
          </w:tcPr>
          <w:p w:rsidR="005A1E7E" w:rsidRPr="00847FF0" w:rsidRDefault="005A1E7E" w:rsidP="00C854C9">
            <w:pPr>
              <w:suppressAutoHyphens w:val="0"/>
              <w:jc w:val="center"/>
              <w:rPr>
                <w:rFonts w:eastAsia="Calibri"/>
                <w:color w:val="000000"/>
                <w:sz w:val="22"/>
                <w:szCs w:val="22"/>
                <w:lang w:eastAsia="ru-RU"/>
              </w:rPr>
            </w:pPr>
            <w:r w:rsidRPr="00847FF0">
              <w:rPr>
                <w:rFonts w:eastAsia="Calibri"/>
                <w:color w:val="000000"/>
                <w:sz w:val="22"/>
                <w:szCs w:val="22"/>
                <w:lang w:eastAsia="ru-RU"/>
              </w:rPr>
              <w:t>Кол-во</w:t>
            </w:r>
          </w:p>
        </w:tc>
        <w:tc>
          <w:tcPr>
            <w:tcW w:w="1640" w:type="pct"/>
            <w:gridSpan w:val="2"/>
            <w:vAlign w:val="center"/>
          </w:tcPr>
          <w:p w:rsidR="005A1E7E" w:rsidRPr="00847FF0" w:rsidRDefault="005A1E7E" w:rsidP="00C854C9">
            <w:pPr>
              <w:tabs>
                <w:tab w:val="left" w:pos="993"/>
                <w:tab w:val="left" w:pos="1134"/>
              </w:tabs>
              <w:suppressAutoHyphens w:val="0"/>
              <w:spacing w:line="276" w:lineRule="auto"/>
              <w:jc w:val="center"/>
              <w:rPr>
                <w:rFonts w:eastAsia="Calibri"/>
                <w:sz w:val="22"/>
                <w:szCs w:val="22"/>
              </w:rPr>
            </w:pPr>
            <w:r w:rsidRPr="00847FF0">
              <w:rPr>
                <w:rFonts w:eastAsia="Calibri"/>
                <w:sz w:val="22"/>
                <w:szCs w:val="22"/>
              </w:rPr>
              <w:t>Предоставление национального режима в соответствии с ПП 1875 от 23.12.2024</w:t>
            </w:r>
          </w:p>
        </w:tc>
      </w:tr>
      <w:tr w:rsidR="005A1E7E" w:rsidRPr="00847FF0" w:rsidTr="00C854C9">
        <w:tc>
          <w:tcPr>
            <w:tcW w:w="427" w:type="pct"/>
            <w:vMerge/>
            <w:vAlign w:val="center"/>
          </w:tcPr>
          <w:p w:rsidR="005A1E7E" w:rsidRPr="00847FF0" w:rsidRDefault="005A1E7E" w:rsidP="00C854C9">
            <w:pPr>
              <w:tabs>
                <w:tab w:val="left" w:pos="993"/>
                <w:tab w:val="left" w:pos="1134"/>
              </w:tabs>
              <w:suppressAutoHyphens w:val="0"/>
              <w:spacing w:line="276" w:lineRule="auto"/>
              <w:jc w:val="center"/>
              <w:rPr>
                <w:rFonts w:eastAsia="Calibri"/>
                <w:sz w:val="22"/>
                <w:szCs w:val="22"/>
              </w:rPr>
            </w:pPr>
          </w:p>
        </w:tc>
        <w:tc>
          <w:tcPr>
            <w:tcW w:w="1716" w:type="pct"/>
            <w:vMerge/>
            <w:vAlign w:val="center"/>
          </w:tcPr>
          <w:p w:rsidR="005A1E7E" w:rsidRPr="00847FF0" w:rsidRDefault="005A1E7E" w:rsidP="00C854C9">
            <w:pPr>
              <w:tabs>
                <w:tab w:val="left" w:pos="993"/>
                <w:tab w:val="left" w:pos="1134"/>
              </w:tabs>
              <w:suppressAutoHyphens w:val="0"/>
              <w:spacing w:line="276" w:lineRule="auto"/>
              <w:jc w:val="center"/>
              <w:rPr>
                <w:rFonts w:eastAsia="Calibri"/>
                <w:sz w:val="22"/>
                <w:szCs w:val="22"/>
              </w:rPr>
            </w:pPr>
          </w:p>
        </w:tc>
        <w:tc>
          <w:tcPr>
            <w:tcW w:w="572" w:type="pct"/>
            <w:vMerge/>
            <w:vAlign w:val="center"/>
          </w:tcPr>
          <w:p w:rsidR="005A1E7E" w:rsidRPr="00847FF0" w:rsidRDefault="005A1E7E" w:rsidP="00C854C9">
            <w:pPr>
              <w:tabs>
                <w:tab w:val="left" w:pos="993"/>
                <w:tab w:val="left" w:pos="1134"/>
              </w:tabs>
              <w:suppressAutoHyphens w:val="0"/>
              <w:spacing w:line="276" w:lineRule="auto"/>
              <w:jc w:val="center"/>
              <w:rPr>
                <w:rFonts w:eastAsia="Calibri"/>
                <w:sz w:val="22"/>
                <w:szCs w:val="22"/>
              </w:rPr>
            </w:pPr>
          </w:p>
        </w:tc>
        <w:tc>
          <w:tcPr>
            <w:tcW w:w="645" w:type="pct"/>
            <w:vMerge/>
            <w:vAlign w:val="center"/>
          </w:tcPr>
          <w:p w:rsidR="005A1E7E" w:rsidRPr="00847FF0" w:rsidRDefault="005A1E7E" w:rsidP="00C854C9">
            <w:pPr>
              <w:tabs>
                <w:tab w:val="left" w:pos="993"/>
                <w:tab w:val="left" w:pos="1134"/>
              </w:tabs>
              <w:suppressAutoHyphens w:val="0"/>
              <w:spacing w:line="276" w:lineRule="auto"/>
              <w:jc w:val="center"/>
              <w:rPr>
                <w:rFonts w:eastAsia="Calibri"/>
                <w:sz w:val="22"/>
                <w:szCs w:val="22"/>
              </w:rPr>
            </w:pPr>
          </w:p>
        </w:tc>
        <w:tc>
          <w:tcPr>
            <w:tcW w:w="715" w:type="pct"/>
            <w:vAlign w:val="center"/>
          </w:tcPr>
          <w:p w:rsidR="005A1E7E" w:rsidRPr="00847FF0" w:rsidRDefault="005A1E7E" w:rsidP="00C854C9">
            <w:pPr>
              <w:suppressAutoHyphens w:val="0"/>
              <w:jc w:val="center"/>
              <w:rPr>
                <w:rFonts w:eastAsia="Calibri"/>
                <w:sz w:val="22"/>
                <w:szCs w:val="22"/>
              </w:rPr>
            </w:pPr>
            <w:r w:rsidRPr="00847FF0">
              <w:rPr>
                <w:rFonts w:eastAsia="Calibri"/>
                <w:sz w:val="22"/>
                <w:szCs w:val="22"/>
              </w:rPr>
              <w:t>ОКПД 2</w:t>
            </w:r>
          </w:p>
        </w:tc>
        <w:tc>
          <w:tcPr>
            <w:tcW w:w="925" w:type="pct"/>
            <w:vAlign w:val="center"/>
          </w:tcPr>
          <w:p w:rsidR="005A1E7E" w:rsidRPr="00847FF0" w:rsidRDefault="005A1E7E" w:rsidP="00C854C9">
            <w:pPr>
              <w:suppressAutoHyphens w:val="0"/>
              <w:jc w:val="center"/>
              <w:rPr>
                <w:rFonts w:eastAsia="Calibri"/>
                <w:sz w:val="22"/>
                <w:szCs w:val="22"/>
              </w:rPr>
            </w:pPr>
            <w:r w:rsidRPr="00847FF0">
              <w:rPr>
                <w:rFonts w:eastAsia="Calibri"/>
                <w:sz w:val="22"/>
                <w:szCs w:val="22"/>
              </w:rPr>
              <w:t>Мера применения национального режима (запрет, ограничение, преимущество)</w:t>
            </w:r>
          </w:p>
        </w:tc>
      </w:tr>
      <w:tr w:rsidR="005A1E7E" w:rsidRPr="00847FF0" w:rsidTr="00C854C9">
        <w:tc>
          <w:tcPr>
            <w:tcW w:w="427" w:type="pct"/>
            <w:vAlign w:val="center"/>
          </w:tcPr>
          <w:p w:rsidR="005A1E7E" w:rsidRPr="00847FF0" w:rsidRDefault="005A1E7E" w:rsidP="00C854C9">
            <w:pPr>
              <w:pStyle w:val="a5"/>
              <w:numPr>
                <w:ilvl w:val="0"/>
                <w:numId w:val="38"/>
              </w:numPr>
              <w:tabs>
                <w:tab w:val="left" w:pos="993"/>
                <w:tab w:val="left" w:pos="1134"/>
              </w:tabs>
              <w:suppressAutoHyphens w:val="0"/>
              <w:spacing w:line="276" w:lineRule="auto"/>
              <w:ind w:left="0" w:firstLine="0"/>
              <w:jc w:val="center"/>
              <w:rPr>
                <w:rFonts w:eastAsia="Calibri"/>
                <w:sz w:val="22"/>
                <w:szCs w:val="22"/>
              </w:rPr>
            </w:pPr>
          </w:p>
        </w:tc>
        <w:tc>
          <w:tcPr>
            <w:tcW w:w="1716" w:type="pct"/>
            <w:vAlign w:val="center"/>
          </w:tcPr>
          <w:p w:rsidR="005A1E7E" w:rsidRPr="00847FF0" w:rsidRDefault="005A1E7E" w:rsidP="00C854C9">
            <w:pPr>
              <w:spacing w:line="276" w:lineRule="auto"/>
              <w:jc w:val="center"/>
              <w:rPr>
                <w:sz w:val="22"/>
                <w:szCs w:val="22"/>
                <w:lang w:eastAsia="en-US"/>
              </w:rPr>
            </w:pPr>
            <w:r w:rsidRPr="00847FF0">
              <w:rPr>
                <w:sz w:val="22"/>
                <w:szCs w:val="22"/>
              </w:rPr>
              <w:t>Работы электромонтажные прочие</w:t>
            </w:r>
          </w:p>
        </w:tc>
        <w:tc>
          <w:tcPr>
            <w:tcW w:w="572" w:type="pct"/>
            <w:vAlign w:val="center"/>
          </w:tcPr>
          <w:p w:rsidR="005A1E7E" w:rsidRPr="00847FF0" w:rsidRDefault="005A1E7E" w:rsidP="00C854C9">
            <w:pPr>
              <w:tabs>
                <w:tab w:val="left" w:pos="993"/>
                <w:tab w:val="left" w:pos="1134"/>
              </w:tabs>
              <w:suppressAutoHyphens w:val="0"/>
              <w:spacing w:line="276" w:lineRule="auto"/>
              <w:jc w:val="center"/>
              <w:rPr>
                <w:rFonts w:eastAsia="Calibri"/>
                <w:sz w:val="22"/>
                <w:szCs w:val="22"/>
                <w:lang w:eastAsia="en-US"/>
              </w:rPr>
            </w:pPr>
          </w:p>
        </w:tc>
        <w:tc>
          <w:tcPr>
            <w:tcW w:w="645" w:type="pct"/>
            <w:vAlign w:val="center"/>
          </w:tcPr>
          <w:p w:rsidR="005A1E7E" w:rsidRPr="00847FF0" w:rsidRDefault="005A1E7E" w:rsidP="00C854C9">
            <w:pPr>
              <w:tabs>
                <w:tab w:val="left" w:pos="993"/>
                <w:tab w:val="left" w:pos="1134"/>
              </w:tabs>
              <w:suppressAutoHyphens w:val="0"/>
              <w:spacing w:line="276" w:lineRule="auto"/>
              <w:jc w:val="center"/>
              <w:rPr>
                <w:rFonts w:eastAsia="Calibri"/>
                <w:sz w:val="22"/>
                <w:szCs w:val="22"/>
                <w:lang w:eastAsia="en-US"/>
              </w:rPr>
            </w:pPr>
          </w:p>
        </w:tc>
        <w:tc>
          <w:tcPr>
            <w:tcW w:w="715" w:type="pct"/>
            <w:shd w:val="clear" w:color="auto" w:fill="D9D9D9"/>
            <w:vAlign w:val="center"/>
          </w:tcPr>
          <w:p w:rsidR="005A1E7E" w:rsidRPr="00847FF0" w:rsidRDefault="005A1E7E" w:rsidP="00C854C9">
            <w:pPr>
              <w:spacing w:line="276" w:lineRule="auto"/>
              <w:jc w:val="center"/>
              <w:rPr>
                <w:sz w:val="22"/>
                <w:szCs w:val="22"/>
                <w:lang w:eastAsia="en-US"/>
              </w:rPr>
            </w:pPr>
            <w:r w:rsidRPr="00847FF0">
              <w:rPr>
                <w:sz w:val="22"/>
                <w:szCs w:val="22"/>
              </w:rPr>
              <w:t>43.21.10.290</w:t>
            </w:r>
          </w:p>
        </w:tc>
        <w:tc>
          <w:tcPr>
            <w:tcW w:w="925" w:type="pct"/>
            <w:shd w:val="clear" w:color="auto" w:fill="D9D9D9"/>
            <w:vAlign w:val="center"/>
          </w:tcPr>
          <w:p w:rsidR="005A1E7E" w:rsidRPr="00847FF0" w:rsidRDefault="005A1E7E" w:rsidP="00C854C9">
            <w:pPr>
              <w:spacing w:line="276" w:lineRule="auto"/>
              <w:jc w:val="center"/>
              <w:rPr>
                <w:sz w:val="22"/>
                <w:szCs w:val="22"/>
              </w:rPr>
            </w:pPr>
            <w:r w:rsidRPr="00847FF0">
              <w:rPr>
                <w:sz w:val="22"/>
                <w:szCs w:val="22"/>
              </w:rPr>
              <w:t>Не применяется</w:t>
            </w:r>
          </w:p>
        </w:tc>
      </w:tr>
      <w:tr w:rsidR="00B009FD" w:rsidRPr="00B009FD" w:rsidTr="00C854C9">
        <w:tc>
          <w:tcPr>
            <w:tcW w:w="427" w:type="pct"/>
            <w:vAlign w:val="center"/>
          </w:tcPr>
          <w:p w:rsidR="005A1E7E" w:rsidRPr="00B009FD" w:rsidRDefault="005A1E7E" w:rsidP="00C854C9">
            <w:pPr>
              <w:pStyle w:val="a5"/>
              <w:numPr>
                <w:ilvl w:val="0"/>
                <w:numId w:val="38"/>
              </w:numPr>
              <w:tabs>
                <w:tab w:val="left" w:pos="993"/>
                <w:tab w:val="left" w:pos="1134"/>
              </w:tabs>
              <w:suppressAutoHyphens w:val="0"/>
              <w:spacing w:line="276" w:lineRule="auto"/>
              <w:ind w:left="0" w:firstLine="0"/>
              <w:jc w:val="center"/>
              <w:rPr>
                <w:rFonts w:eastAsia="Calibri"/>
                <w:sz w:val="22"/>
                <w:szCs w:val="22"/>
              </w:rPr>
            </w:pPr>
          </w:p>
        </w:tc>
        <w:tc>
          <w:tcPr>
            <w:tcW w:w="1716" w:type="pct"/>
            <w:vAlign w:val="center"/>
          </w:tcPr>
          <w:p w:rsidR="005A1E7E" w:rsidRPr="00B009FD" w:rsidRDefault="005A1E7E" w:rsidP="00C854C9">
            <w:pPr>
              <w:spacing w:line="276" w:lineRule="auto"/>
              <w:jc w:val="center"/>
              <w:rPr>
                <w:sz w:val="22"/>
                <w:szCs w:val="22"/>
              </w:rPr>
            </w:pPr>
            <w:proofErr w:type="spellStart"/>
            <w:r w:rsidRPr="00B009FD">
              <w:rPr>
                <w:sz w:val="22"/>
                <w:szCs w:val="22"/>
              </w:rPr>
              <w:t>Выкатной</w:t>
            </w:r>
            <w:proofErr w:type="spellEnd"/>
            <w:r w:rsidRPr="00B009FD">
              <w:rPr>
                <w:sz w:val="22"/>
                <w:szCs w:val="22"/>
              </w:rPr>
              <w:t xml:space="preserve"> элемент с вакуумным выключателем</w:t>
            </w:r>
          </w:p>
        </w:tc>
        <w:tc>
          <w:tcPr>
            <w:tcW w:w="572" w:type="pct"/>
            <w:vAlign w:val="center"/>
          </w:tcPr>
          <w:p w:rsidR="005A1E7E" w:rsidRPr="00B009FD" w:rsidRDefault="005A1E7E" w:rsidP="00C854C9">
            <w:pPr>
              <w:tabs>
                <w:tab w:val="left" w:pos="993"/>
                <w:tab w:val="left" w:pos="1134"/>
              </w:tabs>
              <w:suppressAutoHyphens w:val="0"/>
              <w:spacing w:line="276" w:lineRule="auto"/>
              <w:jc w:val="center"/>
              <w:rPr>
                <w:rFonts w:eastAsia="Calibri"/>
                <w:sz w:val="22"/>
                <w:szCs w:val="22"/>
                <w:lang w:eastAsia="en-US"/>
              </w:rPr>
            </w:pPr>
            <w:r w:rsidRPr="00B009FD">
              <w:rPr>
                <w:rFonts w:eastAsia="Calibri"/>
                <w:sz w:val="22"/>
                <w:szCs w:val="22"/>
                <w:lang w:eastAsia="en-US"/>
              </w:rPr>
              <w:t>шт.</w:t>
            </w:r>
          </w:p>
        </w:tc>
        <w:tc>
          <w:tcPr>
            <w:tcW w:w="645" w:type="pct"/>
            <w:vAlign w:val="center"/>
          </w:tcPr>
          <w:p w:rsidR="005A1E7E" w:rsidRPr="00B009FD" w:rsidRDefault="00B14A37" w:rsidP="00C854C9">
            <w:pPr>
              <w:tabs>
                <w:tab w:val="left" w:pos="993"/>
                <w:tab w:val="left" w:pos="1134"/>
              </w:tabs>
              <w:suppressAutoHyphens w:val="0"/>
              <w:spacing w:line="276" w:lineRule="auto"/>
              <w:jc w:val="center"/>
              <w:rPr>
                <w:rFonts w:eastAsia="Calibri"/>
                <w:sz w:val="22"/>
                <w:szCs w:val="22"/>
                <w:lang w:eastAsia="en-US"/>
              </w:rPr>
            </w:pPr>
            <w:r>
              <w:rPr>
                <w:rFonts w:eastAsia="Calibri"/>
                <w:sz w:val="22"/>
                <w:szCs w:val="22"/>
                <w:lang w:eastAsia="en-US"/>
              </w:rPr>
              <w:t>5</w:t>
            </w:r>
          </w:p>
        </w:tc>
        <w:tc>
          <w:tcPr>
            <w:tcW w:w="715" w:type="pct"/>
            <w:shd w:val="clear" w:color="auto" w:fill="D9D9D9"/>
            <w:vAlign w:val="center"/>
          </w:tcPr>
          <w:p w:rsidR="005A1E7E" w:rsidRPr="00B009FD" w:rsidRDefault="005A1E7E" w:rsidP="00C854C9">
            <w:pPr>
              <w:spacing w:line="276" w:lineRule="auto"/>
              <w:jc w:val="center"/>
              <w:rPr>
                <w:sz w:val="22"/>
                <w:szCs w:val="22"/>
              </w:rPr>
            </w:pPr>
            <w:r w:rsidRPr="00B009FD">
              <w:rPr>
                <w:sz w:val="22"/>
                <w:szCs w:val="22"/>
              </w:rPr>
              <w:t>27.12.10.110</w:t>
            </w:r>
          </w:p>
        </w:tc>
        <w:tc>
          <w:tcPr>
            <w:tcW w:w="925" w:type="pct"/>
            <w:shd w:val="clear" w:color="auto" w:fill="D9D9D9"/>
            <w:vAlign w:val="center"/>
          </w:tcPr>
          <w:p w:rsidR="005A1E7E" w:rsidRPr="00B009FD" w:rsidRDefault="005A1E7E" w:rsidP="00C854C9">
            <w:pPr>
              <w:spacing w:line="276" w:lineRule="auto"/>
              <w:jc w:val="center"/>
              <w:rPr>
                <w:sz w:val="22"/>
                <w:szCs w:val="22"/>
              </w:rPr>
            </w:pPr>
            <w:r w:rsidRPr="00B009FD">
              <w:rPr>
                <w:sz w:val="22"/>
                <w:szCs w:val="22"/>
              </w:rPr>
              <w:t>Преимущество</w:t>
            </w:r>
          </w:p>
        </w:tc>
      </w:tr>
      <w:tr w:rsidR="0024506F" w:rsidRPr="00B009FD" w:rsidTr="00C854C9">
        <w:tc>
          <w:tcPr>
            <w:tcW w:w="427" w:type="pct"/>
            <w:vAlign w:val="center"/>
          </w:tcPr>
          <w:p w:rsidR="0024506F" w:rsidRPr="0024506F" w:rsidRDefault="0024506F" w:rsidP="0024506F">
            <w:pPr>
              <w:spacing w:line="276" w:lineRule="auto"/>
              <w:jc w:val="center"/>
              <w:rPr>
                <w:sz w:val="22"/>
                <w:szCs w:val="22"/>
              </w:rPr>
            </w:pPr>
            <w:r>
              <w:rPr>
                <w:sz w:val="22"/>
                <w:szCs w:val="22"/>
              </w:rPr>
              <w:t>3.</w:t>
            </w:r>
          </w:p>
        </w:tc>
        <w:tc>
          <w:tcPr>
            <w:tcW w:w="1716" w:type="pct"/>
            <w:vAlign w:val="center"/>
          </w:tcPr>
          <w:p w:rsidR="0024506F" w:rsidRPr="00B009FD" w:rsidRDefault="0024506F" w:rsidP="0024506F">
            <w:pPr>
              <w:spacing w:line="276" w:lineRule="auto"/>
              <w:jc w:val="center"/>
              <w:rPr>
                <w:sz w:val="22"/>
                <w:szCs w:val="22"/>
              </w:rPr>
            </w:pPr>
            <w:r w:rsidRPr="0024506F">
              <w:rPr>
                <w:sz w:val="22"/>
                <w:szCs w:val="22"/>
              </w:rPr>
              <w:t>Реклоузер вакуумный</w:t>
            </w:r>
          </w:p>
        </w:tc>
        <w:tc>
          <w:tcPr>
            <w:tcW w:w="572" w:type="pct"/>
            <w:vAlign w:val="center"/>
          </w:tcPr>
          <w:p w:rsidR="0024506F" w:rsidRPr="0024506F" w:rsidRDefault="0024506F" w:rsidP="0024506F">
            <w:pPr>
              <w:spacing w:line="276" w:lineRule="auto"/>
              <w:jc w:val="center"/>
              <w:rPr>
                <w:sz w:val="22"/>
                <w:szCs w:val="22"/>
              </w:rPr>
            </w:pPr>
            <w:r>
              <w:rPr>
                <w:sz w:val="22"/>
                <w:szCs w:val="22"/>
              </w:rPr>
              <w:t>ш</w:t>
            </w:r>
            <w:r w:rsidRPr="0024506F">
              <w:rPr>
                <w:sz w:val="22"/>
                <w:szCs w:val="22"/>
              </w:rPr>
              <w:t>т.</w:t>
            </w:r>
          </w:p>
        </w:tc>
        <w:tc>
          <w:tcPr>
            <w:tcW w:w="645" w:type="pct"/>
            <w:vAlign w:val="center"/>
          </w:tcPr>
          <w:p w:rsidR="0024506F" w:rsidRPr="0024506F" w:rsidRDefault="0024506F" w:rsidP="0024506F">
            <w:pPr>
              <w:spacing w:line="276" w:lineRule="auto"/>
              <w:jc w:val="center"/>
              <w:rPr>
                <w:sz w:val="22"/>
                <w:szCs w:val="22"/>
              </w:rPr>
            </w:pPr>
            <w:r>
              <w:rPr>
                <w:sz w:val="22"/>
                <w:szCs w:val="22"/>
              </w:rPr>
              <w:t>3</w:t>
            </w:r>
          </w:p>
        </w:tc>
        <w:tc>
          <w:tcPr>
            <w:tcW w:w="715" w:type="pct"/>
            <w:shd w:val="clear" w:color="auto" w:fill="D9D9D9"/>
            <w:vAlign w:val="center"/>
          </w:tcPr>
          <w:p w:rsidR="0024506F" w:rsidRPr="00B009FD" w:rsidRDefault="0024506F" w:rsidP="0024506F">
            <w:pPr>
              <w:spacing w:line="276" w:lineRule="auto"/>
              <w:jc w:val="center"/>
              <w:rPr>
                <w:sz w:val="22"/>
                <w:szCs w:val="22"/>
              </w:rPr>
            </w:pPr>
            <w:r w:rsidRPr="0024506F">
              <w:rPr>
                <w:sz w:val="22"/>
                <w:szCs w:val="22"/>
              </w:rPr>
              <w:t>27.12.10.190</w:t>
            </w:r>
          </w:p>
        </w:tc>
        <w:tc>
          <w:tcPr>
            <w:tcW w:w="925" w:type="pct"/>
            <w:shd w:val="clear" w:color="auto" w:fill="D9D9D9"/>
            <w:vAlign w:val="center"/>
          </w:tcPr>
          <w:p w:rsidR="0024506F" w:rsidRPr="00B009FD" w:rsidRDefault="0053124B" w:rsidP="0024506F">
            <w:pPr>
              <w:spacing w:line="276" w:lineRule="auto"/>
              <w:jc w:val="center"/>
              <w:rPr>
                <w:sz w:val="22"/>
                <w:szCs w:val="22"/>
              </w:rPr>
            </w:pPr>
            <w:r>
              <w:rPr>
                <w:sz w:val="22"/>
                <w:szCs w:val="22"/>
              </w:rPr>
              <w:t>Ограничение</w:t>
            </w:r>
          </w:p>
        </w:tc>
      </w:tr>
    </w:tbl>
    <w:p w:rsidR="005A1E7E" w:rsidRPr="00B009FD" w:rsidRDefault="005A1E7E" w:rsidP="009F3C79">
      <w:pPr>
        <w:pStyle w:val="a3"/>
        <w:ind w:left="709" w:firstLine="0"/>
        <w:jc w:val="both"/>
        <w:rPr>
          <w:sz w:val="20"/>
        </w:rPr>
      </w:pPr>
    </w:p>
    <w:p w:rsidR="003B174E" w:rsidRPr="00B009FD" w:rsidRDefault="003B174E" w:rsidP="009F3C79">
      <w:pPr>
        <w:pStyle w:val="a3"/>
        <w:numPr>
          <w:ilvl w:val="0"/>
          <w:numId w:val="2"/>
        </w:numPr>
        <w:tabs>
          <w:tab w:val="num" w:pos="0"/>
        </w:tabs>
        <w:ind w:left="0" w:firstLine="709"/>
        <w:jc w:val="both"/>
        <w:rPr>
          <w:b/>
          <w:sz w:val="24"/>
          <w:szCs w:val="24"/>
        </w:rPr>
      </w:pPr>
      <w:r w:rsidRPr="00B009FD">
        <w:rPr>
          <w:b/>
          <w:sz w:val="24"/>
          <w:szCs w:val="24"/>
        </w:rPr>
        <w:t xml:space="preserve">Сроки выполнения работ </w:t>
      </w:r>
    </w:p>
    <w:p w:rsidR="003B174E" w:rsidRPr="00B009FD" w:rsidRDefault="003B174E" w:rsidP="009F3C79">
      <w:pPr>
        <w:pStyle w:val="a3"/>
        <w:numPr>
          <w:ilvl w:val="1"/>
          <w:numId w:val="2"/>
        </w:numPr>
        <w:tabs>
          <w:tab w:val="left" w:pos="993"/>
          <w:tab w:val="left" w:pos="1134"/>
        </w:tabs>
        <w:ind w:left="0" w:firstLine="709"/>
        <w:jc w:val="both"/>
        <w:rPr>
          <w:sz w:val="24"/>
          <w:szCs w:val="24"/>
        </w:rPr>
      </w:pPr>
      <w:r w:rsidRPr="00B009FD">
        <w:rPr>
          <w:sz w:val="24"/>
          <w:szCs w:val="24"/>
        </w:rPr>
        <w:t xml:space="preserve">Сроки выполнения работ: начало – с даты подписания договора, окончание </w:t>
      </w:r>
      <w:r w:rsidR="002B1422">
        <w:rPr>
          <w:sz w:val="24"/>
          <w:szCs w:val="24"/>
        </w:rPr>
        <w:t>–15.12.2026 г</w:t>
      </w:r>
      <w:r w:rsidRPr="00B009FD">
        <w:rPr>
          <w:sz w:val="24"/>
          <w:szCs w:val="24"/>
        </w:rPr>
        <w:t>.</w:t>
      </w:r>
      <w:r w:rsidR="00302986" w:rsidRPr="00B009FD">
        <w:rPr>
          <w:sz w:val="24"/>
          <w:szCs w:val="24"/>
        </w:rPr>
        <w:t xml:space="preserve"> </w:t>
      </w:r>
    </w:p>
    <w:p w:rsidR="003B174E" w:rsidRPr="009B4275" w:rsidRDefault="00E774D6" w:rsidP="009F3C79">
      <w:pPr>
        <w:pStyle w:val="a3"/>
        <w:numPr>
          <w:ilvl w:val="1"/>
          <w:numId w:val="2"/>
        </w:numPr>
        <w:tabs>
          <w:tab w:val="left" w:pos="993"/>
          <w:tab w:val="left" w:pos="1134"/>
        </w:tabs>
        <w:ind w:left="0" w:firstLine="709"/>
        <w:jc w:val="both"/>
        <w:rPr>
          <w:sz w:val="26"/>
          <w:szCs w:val="26"/>
        </w:rPr>
      </w:pPr>
      <w:r w:rsidRPr="00B009FD">
        <w:rPr>
          <w:sz w:val="24"/>
          <w:szCs w:val="24"/>
        </w:rPr>
        <w:t>Строительно-монтажные и</w:t>
      </w:r>
      <w:r w:rsidR="003B174E" w:rsidRPr="00B009FD">
        <w:rPr>
          <w:sz w:val="24"/>
          <w:szCs w:val="24"/>
        </w:rPr>
        <w:t xml:space="preserve"> пусконаладочные работы выполняются </w:t>
      </w:r>
      <w:r w:rsidR="003B174E" w:rsidRPr="00E8637F">
        <w:rPr>
          <w:sz w:val="24"/>
          <w:szCs w:val="24"/>
        </w:rPr>
        <w:t>в соответствии с согласованным с Заказчиком графиком выполнения работ</w:t>
      </w:r>
      <w:r w:rsidR="00941FD5" w:rsidRPr="00E8637F">
        <w:rPr>
          <w:sz w:val="24"/>
          <w:szCs w:val="24"/>
        </w:rPr>
        <w:t>, который разрабатывается на этапе заключения договора.</w:t>
      </w:r>
    </w:p>
    <w:p w:rsidR="002C3625" w:rsidRPr="009B4275" w:rsidRDefault="002C3625" w:rsidP="00C577E5">
      <w:pPr>
        <w:tabs>
          <w:tab w:val="left" w:pos="993"/>
        </w:tabs>
        <w:ind w:firstLine="567"/>
        <w:jc w:val="both"/>
        <w:rPr>
          <w:sz w:val="26"/>
          <w:szCs w:val="26"/>
        </w:rPr>
      </w:pPr>
    </w:p>
    <w:p w:rsidR="002C3625" w:rsidRPr="009B4275" w:rsidRDefault="002C3625" w:rsidP="00E8637F">
      <w:pPr>
        <w:tabs>
          <w:tab w:val="left" w:pos="993"/>
        </w:tabs>
        <w:jc w:val="both"/>
        <w:rPr>
          <w:sz w:val="26"/>
          <w:szCs w:val="26"/>
        </w:rPr>
      </w:pPr>
    </w:p>
    <w:tbl>
      <w:tblPr>
        <w:tblW w:w="5000" w:type="pct"/>
        <w:tblLook w:val="04A0" w:firstRow="1" w:lastRow="0" w:firstColumn="1" w:lastColumn="0" w:noHBand="0" w:noVBand="1"/>
      </w:tblPr>
      <w:tblGrid>
        <w:gridCol w:w="5766"/>
        <w:gridCol w:w="2070"/>
        <w:gridCol w:w="2085"/>
      </w:tblGrid>
      <w:tr w:rsidR="009F3C79" w:rsidRPr="008C32A9" w:rsidTr="00C854C9">
        <w:trPr>
          <w:trHeight w:val="284"/>
        </w:trPr>
        <w:tc>
          <w:tcPr>
            <w:tcW w:w="2906" w:type="pct"/>
            <w:shd w:val="clear" w:color="auto" w:fill="auto"/>
            <w:vAlign w:val="bottom"/>
          </w:tcPr>
          <w:p w:rsidR="009F3C79" w:rsidRPr="009F3C79" w:rsidRDefault="009F3C79" w:rsidP="00C854C9">
            <w:pPr>
              <w:jc w:val="both"/>
              <w:rPr>
                <w:sz w:val="24"/>
                <w:szCs w:val="24"/>
              </w:rPr>
            </w:pPr>
            <w:r w:rsidRPr="009F3C79">
              <w:rPr>
                <w:sz w:val="24"/>
                <w:szCs w:val="24"/>
              </w:rPr>
              <w:t xml:space="preserve">Начальник управления </w:t>
            </w:r>
          </w:p>
          <w:p w:rsidR="009F3C79" w:rsidRPr="009F3C79" w:rsidRDefault="009F3C79" w:rsidP="00C854C9">
            <w:pPr>
              <w:tabs>
                <w:tab w:val="left" w:pos="1134"/>
                <w:tab w:val="left" w:pos="1276"/>
              </w:tabs>
              <w:jc w:val="both"/>
              <w:rPr>
                <w:sz w:val="24"/>
                <w:szCs w:val="24"/>
              </w:rPr>
            </w:pPr>
            <w:r w:rsidRPr="009F3C79">
              <w:rPr>
                <w:sz w:val="24"/>
                <w:szCs w:val="24"/>
              </w:rPr>
              <w:t>технологического развития и цифровизации</w:t>
            </w:r>
          </w:p>
        </w:tc>
        <w:tc>
          <w:tcPr>
            <w:tcW w:w="1043" w:type="pct"/>
            <w:shd w:val="clear" w:color="auto" w:fill="auto"/>
            <w:vAlign w:val="bottom"/>
          </w:tcPr>
          <w:p w:rsidR="009F3C79" w:rsidRPr="009F3C79" w:rsidRDefault="009F3C79" w:rsidP="00C854C9">
            <w:pPr>
              <w:tabs>
                <w:tab w:val="left" w:pos="1134"/>
                <w:tab w:val="left" w:pos="1276"/>
              </w:tabs>
              <w:jc w:val="both"/>
              <w:rPr>
                <w:sz w:val="24"/>
                <w:szCs w:val="24"/>
              </w:rPr>
            </w:pPr>
          </w:p>
        </w:tc>
        <w:tc>
          <w:tcPr>
            <w:tcW w:w="1051" w:type="pct"/>
            <w:shd w:val="clear" w:color="auto" w:fill="auto"/>
            <w:vAlign w:val="bottom"/>
            <w:hideMark/>
          </w:tcPr>
          <w:p w:rsidR="009F3C79" w:rsidRPr="009F3C79" w:rsidRDefault="009F3C79" w:rsidP="00C854C9">
            <w:pPr>
              <w:jc w:val="right"/>
              <w:rPr>
                <w:sz w:val="24"/>
                <w:szCs w:val="24"/>
              </w:rPr>
            </w:pPr>
            <w:r w:rsidRPr="009F3C79">
              <w:rPr>
                <w:sz w:val="24"/>
                <w:szCs w:val="24"/>
              </w:rPr>
              <w:t>С.В. Карнюшин</w:t>
            </w:r>
          </w:p>
        </w:tc>
      </w:tr>
    </w:tbl>
    <w:p w:rsidR="00BA16B3" w:rsidRPr="009B4275" w:rsidRDefault="00BA16B3" w:rsidP="00BA16B3">
      <w:pPr>
        <w:suppressAutoHyphens w:val="0"/>
        <w:spacing w:after="160" w:line="259" w:lineRule="auto"/>
        <w:rPr>
          <w:sz w:val="26"/>
          <w:szCs w:val="26"/>
          <w:lang w:eastAsia="ru-RU"/>
        </w:rPr>
        <w:sectPr w:rsidR="00BA16B3" w:rsidRPr="009B4275" w:rsidSect="00B57B0F">
          <w:headerReference w:type="default" r:id="rId43"/>
          <w:footerReference w:type="default" r:id="rId44"/>
          <w:pgSz w:w="11906" w:h="16838"/>
          <w:pgMar w:top="851" w:right="567" w:bottom="851" w:left="1418" w:header="709" w:footer="709" w:gutter="0"/>
          <w:cols w:space="708"/>
          <w:titlePg/>
          <w:docGrid w:linePitch="360"/>
        </w:sectPr>
      </w:pPr>
    </w:p>
    <w:p w:rsidR="00BA16B3" w:rsidRPr="00B009FD" w:rsidRDefault="00BA16B3" w:rsidP="00BA16B3">
      <w:pPr>
        <w:suppressAutoHyphens w:val="0"/>
        <w:spacing w:after="160" w:line="259" w:lineRule="auto"/>
        <w:jc w:val="right"/>
      </w:pPr>
      <w:r w:rsidRPr="00B009FD">
        <w:rPr>
          <w:sz w:val="26"/>
          <w:szCs w:val="26"/>
          <w:lang w:eastAsia="ru-RU"/>
        </w:rPr>
        <w:lastRenderedPageBreak/>
        <w:t xml:space="preserve">Приложение №1 к </w:t>
      </w:r>
      <w:r w:rsidR="009F3C79" w:rsidRPr="00B009FD">
        <w:rPr>
          <w:sz w:val="26"/>
          <w:szCs w:val="26"/>
          <w:lang w:eastAsia="ru-RU"/>
        </w:rPr>
        <w:t xml:space="preserve">ТЗ </w:t>
      </w:r>
      <w:r w:rsidR="009F3C79" w:rsidRPr="00B009FD">
        <w:rPr>
          <w:sz w:val="26"/>
          <w:szCs w:val="26"/>
        </w:rPr>
        <w:t>№ ТЗ/40/2026/2398-3 от «23» июня 2026 г.</w:t>
      </w:r>
    </w:p>
    <w:p w:rsidR="00BA16B3" w:rsidRPr="009B4275" w:rsidRDefault="00BA16B3" w:rsidP="00BA16B3">
      <w:pPr>
        <w:tabs>
          <w:tab w:val="left" w:pos="993"/>
        </w:tabs>
        <w:spacing w:line="276" w:lineRule="auto"/>
        <w:jc w:val="center"/>
        <w:rPr>
          <w:b/>
          <w:sz w:val="26"/>
          <w:szCs w:val="26"/>
          <w:lang w:eastAsia="ru-RU"/>
        </w:rPr>
      </w:pPr>
      <w:r w:rsidRPr="009B4275">
        <w:rPr>
          <w:b/>
          <w:sz w:val="26"/>
          <w:szCs w:val="26"/>
          <w:lang w:eastAsia="ru-RU"/>
        </w:rPr>
        <w:t>Объем работ по линейным объектам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2670"/>
        <w:gridCol w:w="1561"/>
        <w:gridCol w:w="1558"/>
        <w:gridCol w:w="1843"/>
        <w:gridCol w:w="1701"/>
        <w:gridCol w:w="1558"/>
        <w:gridCol w:w="1701"/>
        <w:gridCol w:w="1241"/>
      </w:tblGrid>
      <w:tr w:rsidR="00876C5F" w:rsidRPr="009B4275" w:rsidTr="00B009FD">
        <w:trPr>
          <w:trHeight w:val="330"/>
          <w:tblHeader/>
        </w:trPr>
        <w:tc>
          <w:tcPr>
            <w:tcW w:w="250" w:type="pct"/>
            <w:vMerge w:val="restart"/>
            <w:shd w:val="clear" w:color="auto" w:fill="D9D9D9" w:themeFill="background1" w:themeFillShade="D9"/>
            <w:noWrap/>
            <w:vAlign w:val="center"/>
          </w:tcPr>
          <w:p w:rsidR="00876C5F" w:rsidRPr="009B4275" w:rsidRDefault="00876C5F" w:rsidP="003B3239">
            <w:pPr>
              <w:jc w:val="center"/>
              <w:rPr>
                <w:color w:val="000000"/>
                <w:lang w:eastAsia="ru-RU"/>
              </w:rPr>
            </w:pPr>
            <w:r w:rsidRPr="009B4275">
              <w:rPr>
                <w:color w:val="000000"/>
                <w:lang w:eastAsia="ru-RU"/>
              </w:rPr>
              <w:t>№ п/п</w:t>
            </w:r>
          </w:p>
        </w:tc>
        <w:tc>
          <w:tcPr>
            <w:tcW w:w="917" w:type="pct"/>
            <w:vMerge w:val="restart"/>
            <w:shd w:val="clear" w:color="auto" w:fill="D9D9D9" w:themeFill="background1" w:themeFillShade="D9"/>
            <w:noWrap/>
            <w:vAlign w:val="center"/>
          </w:tcPr>
          <w:p w:rsidR="00876C5F" w:rsidRPr="009B4275" w:rsidRDefault="00593B67" w:rsidP="003B3239">
            <w:pPr>
              <w:jc w:val="center"/>
              <w:rPr>
                <w:color w:val="000000"/>
                <w:lang w:eastAsia="ru-RU"/>
              </w:rPr>
            </w:pPr>
            <w:r w:rsidRPr="009B4275">
              <w:rPr>
                <w:color w:val="000000"/>
                <w:lang w:eastAsia="ru-RU"/>
              </w:rPr>
              <w:t>Наименование титула</w:t>
            </w:r>
          </w:p>
        </w:tc>
        <w:tc>
          <w:tcPr>
            <w:tcW w:w="3833" w:type="pct"/>
            <w:gridSpan w:val="7"/>
            <w:shd w:val="clear" w:color="auto" w:fill="D9D9D9" w:themeFill="background1" w:themeFillShade="D9"/>
            <w:noWrap/>
            <w:vAlign w:val="center"/>
          </w:tcPr>
          <w:p w:rsidR="00876C5F" w:rsidRPr="009B4275" w:rsidRDefault="00876C5F" w:rsidP="00ED1BF9">
            <w:pPr>
              <w:suppressAutoHyphens w:val="0"/>
              <w:jc w:val="center"/>
              <w:rPr>
                <w:color w:val="000000"/>
                <w:lang w:eastAsia="ru-RU"/>
              </w:rPr>
            </w:pPr>
            <w:r w:rsidRPr="009B4275">
              <w:rPr>
                <w:color w:val="000000"/>
                <w:lang w:eastAsia="ru-RU"/>
              </w:rPr>
              <w:t>Объем работ</w:t>
            </w:r>
          </w:p>
        </w:tc>
      </w:tr>
      <w:tr w:rsidR="00B009FD" w:rsidRPr="009B4275" w:rsidTr="00B009FD">
        <w:trPr>
          <w:trHeight w:val="330"/>
          <w:tblHeader/>
        </w:trPr>
        <w:tc>
          <w:tcPr>
            <w:tcW w:w="250" w:type="pct"/>
            <w:vMerge/>
            <w:shd w:val="clear" w:color="auto" w:fill="D9D9D9" w:themeFill="background1" w:themeFillShade="D9"/>
            <w:noWrap/>
            <w:vAlign w:val="center"/>
            <w:hideMark/>
          </w:tcPr>
          <w:p w:rsidR="00F4579E" w:rsidRPr="009B4275" w:rsidRDefault="00F4579E" w:rsidP="003B3239">
            <w:pPr>
              <w:suppressAutoHyphens w:val="0"/>
              <w:jc w:val="center"/>
              <w:rPr>
                <w:color w:val="000000"/>
                <w:lang w:eastAsia="ru-RU"/>
              </w:rPr>
            </w:pPr>
          </w:p>
        </w:tc>
        <w:tc>
          <w:tcPr>
            <w:tcW w:w="917" w:type="pct"/>
            <w:vMerge/>
            <w:shd w:val="clear" w:color="auto" w:fill="D9D9D9" w:themeFill="background1" w:themeFillShade="D9"/>
            <w:noWrap/>
            <w:vAlign w:val="center"/>
            <w:hideMark/>
          </w:tcPr>
          <w:p w:rsidR="00F4579E" w:rsidRPr="009B4275" w:rsidRDefault="00F4579E" w:rsidP="003B3239">
            <w:pPr>
              <w:jc w:val="center"/>
              <w:rPr>
                <w:color w:val="000000"/>
                <w:lang w:eastAsia="ru-RU"/>
              </w:rPr>
            </w:pPr>
          </w:p>
        </w:tc>
        <w:tc>
          <w:tcPr>
            <w:tcW w:w="1071" w:type="pct"/>
            <w:gridSpan w:val="2"/>
            <w:shd w:val="clear" w:color="auto" w:fill="D9D9D9" w:themeFill="background1" w:themeFillShade="D9"/>
            <w:noWrap/>
            <w:vAlign w:val="center"/>
            <w:hideMark/>
          </w:tcPr>
          <w:p w:rsidR="00F4579E" w:rsidRPr="009B4275" w:rsidRDefault="00F4579E" w:rsidP="00F23B74">
            <w:pPr>
              <w:suppressAutoHyphens w:val="0"/>
              <w:jc w:val="center"/>
              <w:rPr>
                <w:color w:val="000000"/>
                <w:lang w:eastAsia="ru-RU"/>
              </w:rPr>
            </w:pPr>
            <w:r w:rsidRPr="009B4275">
              <w:rPr>
                <w:color w:val="000000"/>
                <w:lang w:eastAsia="ru-RU"/>
              </w:rPr>
              <w:t>Реклоузер</w:t>
            </w:r>
          </w:p>
        </w:tc>
        <w:tc>
          <w:tcPr>
            <w:tcW w:w="1217" w:type="pct"/>
            <w:gridSpan w:val="2"/>
            <w:shd w:val="clear" w:color="auto" w:fill="D9D9D9" w:themeFill="background1" w:themeFillShade="D9"/>
            <w:noWrap/>
            <w:vAlign w:val="center"/>
            <w:hideMark/>
          </w:tcPr>
          <w:p w:rsidR="00F4579E" w:rsidRPr="009B4275" w:rsidRDefault="00F4579E" w:rsidP="00F23B74">
            <w:pPr>
              <w:suppressAutoHyphens w:val="0"/>
              <w:jc w:val="center"/>
              <w:rPr>
                <w:color w:val="000000"/>
                <w:lang w:eastAsia="ru-RU"/>
              </w:rPr>
            </w:pPr>
            <w:r w:rsidRPr="009B4275">
              <w:rPr>
                <w:color w:val="000000"/>
                <w:lang w:eastAsia="ru-RU"/>
              </w:rPr>
              <w:t>ИКЗ</w:t>
            </w:r>
          </w:p>
        </w:tc>
        <w:tc>
          <w:tcPr>
            <w:tcW w:w="535" w:type="pct"/>
            <w:vMerge w:val="restart"/>
            <w:shd w:val="clear" w:color="auto" w:fill="D9D9D9" w:themeFill="background1" w:themeFillShade="D9"/>
            <w:vAlign w:val="center"/>
            <w:hideMark/>
          </w:tcPr>
          <w:p w:rsidR="00F4579E" w:rsidRPr="009B4275" w:rsidRDefault="0024506F" w:rsidP="00F23B74">
            <w:pPr>
              <w:suppressAutoHyphens w:val="0"/>
              <w:jc w:val="center"/>
              <w:rPr>
                <w:color w:val="000000"/>
                <w:lang w:eastAsia="ru-RU"/>
              </w:rPr>
            </w:pPr>
            <w:r>
              <w:rPr>
                <w:color w:val="000000"/>
                <w:lang w:eastAsia="ru-RU"/>
              </w:rPr>
              <w:t>Разъединители с моторными приводом и ИКЗ</w:t>
            </w:r>
          </w:p>
        </w:tc>
        <w:tc>
          <w:tcPr>
            <w:tcW w:w="584" w:type="pct"/>
            <w:vMerge w:val="restart"/>
            <w:shd w:val="clear" w:color="auto" w:fill="D9D9D9" w:themeFill="background1" w:themeFillShade="D9"/>
            <w:vAlign w:val="center"/>
          </w:tcPr>
          <w:p w:rsidR="00F4579E" w:rsidRPr="009B4275" w:rsidRDefault="00F4579E" w:rsidP="00F23B74">
            <w:pPr>
              <w:suppressAutoHyphens w:val="0"/>
              <w:jc w:val="center"/>
              <w:rPr>
                <w:color w:val="000000"/>
                <w:lang w:eastAsia="ru-RU"/>
              </w:rPr>
            </w:pPr>
            <w:r w:rsidRPr="009B4275">
              <w:rPr>
                <w:color w:val="000000"/>
                <w:lang w:eastAsia="ru-RU"/>
              </w:rPr>
              <w:t>Строительство / реконструкция ЛЭП 6-10 кВ</w:t>
            </w:r>
          </w:p>
        </w:tc>
        <w:tc>
          <w:tcPr>
            <w:tcW w:w="426" w:type="pct"/>
            <w:vMerge w:val="restart"/>
            <w:shd w:val="clear" w:color="auto" w:fill="D9D9D9" w:themeFill="background1" w:themeFillShade="D9"/>
            <w:vAlign w:val="center"/>
          </w:tcPr>
          <w:p w:rsidR="00F4579E" w:rsidRPr="009B4275" w:rsidRDefault="00F4579E" w:rsidP="00876C5F">
            <w:pPr>
              <w:suppressAutoHyphens w:val="0"/>
              <w:jc w:val="center"/>
              <w:rPr>
                <w:color w:val="000000"/>
                <w:lang w:eastAsia="ru-RU"/>
              </w:rPr>
            </w:pPr>
            <w:r w:rsidRPr="009B4275">
              <w:rPr>
                <w:color w:val="000000"/>
                <w:lang w:eastAsia="ru-RU"/>
              </w:rPr>
              <w:t>Установка ПКУ 6-10 кВ</w:t>
            </w:r>
          </w:p>
        </w:tc>
      </w:tr>
      <w:tr w:rsidR="00B009FD" w:rsidRPr="009B4275" w:rsidTr="00B009FD">
        <w:trPr>
          <w:trHeight w:val="43"/>
          <w:tblHeader/>
        </w:trPr>
        <w:tc>
          <w:tcPr>
            <w:tcW w:w="250" w:type="pct"/>
            <w:vMerge/>
            <w:vAlign w:val="center"/>
            <w:hideMark/>
          </w:tcPr>
          <w:p w:rsidR="00F4579E" w:rsidRPr="009B4275" w:rsidRDefault="00F4579E" w:rsidP="003B3239">
            <w:pPr>
              <w:suppressAutoHyphens w:val="0"/>
              <w:rPr>
                <w:color w:val="000000"/>
                <w:lang w:eastAsia="ru-RU"/>
              </w:rPr>
            </w:pPr>
          </w:p>
        </w:tc>
        <w:tc>
          <w:tcPr>
            <w:tcW w:w="917" w:type="pct"/>
            <w:vMerge/>
            <w:shd w:val="clear" w:color="auto" w:fill="D9D9D9" w:themeFill="background1" w:themeFillShade="D9"/>
            <w:vAlign w:val="center"/>
            <w:hideMark/>
          </w:tcPr>
          <w:p w:rsidR="00F4579E" w:rsidRPr="009B4275" w:rsidRDefault="00F4579E" w:rsidP="003B3239">
            <w:pPr>
              <w:suppressAutoHyphens w:val="0"/>
              <w:jc w:val="center"/>
              <w:rPr>
                <w:color w:val="000000"/>
                <w:lang w:eastAsia="ru-RU"/>
              </w:rPr>
            </w:pPr>
          </w:p>
        </w:tc>
        <w:tc>
          <w:tcPr>
            <w:tcW w:w="536" w:type="pct"/>
            <w:shd w:val="clear" w:color="auto" w:fill="D9D9D9" w:themeFill="background1" w:themeFillShade="D9"/>
            <w:vAlign w:val="center"/>
            <w:hideMark/>
          </w:tcPr>
          <w:p w:rsidR="00F4579E" w:rsidRPr="009B4275" w:rsidRDefault="00F4579E" w:rsidP="00F23B74">
            <w:pPr>
              <w:suppressAutoHyphens w:val="0"/>
              <w:jc w:val="center"/>
              <w:rPr>
                <w:color w:val="000000"/>
                <w:lang w:eastAsia="ru-RU"/>
              </w:rPr>
            </w:pPr>
            <w:r w:rsidRPr="009B4275">
              <w:rPr>
                <w:color w:val="000000"/>
                <w:lang w:eastAsia="ru-RU"/>
              </w:rPr>
              <w:t>с двухсторонним питанием</w:t>
            </w:r>
          </w:p>
        </w:tc>
        <w:tc>
          <w:tcPr>
            <w:tcW w:w="535" w:type="pct"/>
            <w:shd w:val="clear" w:color="auto" w:fill="D9D9D9" w:themeFill="background1" w:themeFillShade="D9"/>
            <w:vAlign w:val="center"/>
            <w:hideMark/>
          </w:tcPr>
          <w:p w:rsidR="00F4579E" w:rsidRPr="009B4275" w:rsidRDefault="00F4579E" w:rsidP="00F23B74">
            <w:pPr>
              <w:suppressAutoHyphens w:val="0"/>
              <w:jc w:val="center"/>
              <w:rPr>
                <w:color w:val="000000"/>
                <w:lang w:eastAsia="ru-RU"/>
              </w:rPr>
            </w:pPr>
            <w:r w:rsidRPr="009B4275">
              <w:rPr>
                <w:color w:val="000000"/>
                <w:lang w:eastAsia="ru-RU"/>
              </w:rPr>
              <w:t>с односторонним питанием</w:t>
            </w:r>
          </w:p>
        </w:tc>
        <w:tc>
          <w:tcPr>
            <w:tcW w:w="633" w:type="pct"/>
            <w:shd w:val="clear" w:color="auto" w:fill="D9D9D9" w:themeFill="background1" w:themeFillShade="D9"/>
            <w:vAlign w:val="center"/>
            <w:hideMark/>
          </w:tcPr>
          <w:p w:rsidR="00F4579E" w:rsidRPr="009B4275" w:rsidRDefault="00F4579E" w:rsidP="00F23B74">
            <w:pPr>
              <w:suppressAutoHyphens w:val="0"/>
              <w:jc w:val="center"/>
              <w:rPr>
                <w:color w:val="000000"/>
                <w:lang w:eastAsia="ru-RU"/>
              </w:rPr>
            </w:pPr>
            <w:r w:rsidRPr="009B4275">
              <w:rPr>
                <w:color w:val="000000"/>
                <w:lang w:eastAsia="ru-RU"/>
              </w:rPr>
              <w:t>для магистрали</w:t>
            </w:r>
          </w:p>
        </w:tc>
        <w:tc>
          <w:tcPr>
            <w:tcW w:w="584" w:type="pct"/>
            <w:shd w:val="clear" w:color="auto" w:fill="D9D9D9" w:themeFill="background1" w:themeFillShade="D9"/>
            <w:vAlign w:val="center"/>
            <w:hideMark/>
          </w:tcPr>
          <w:p w:rsidR="00F4579E" w:rsidRPr="009B4275" w:rsidRDefault="00F4579E" w:rsidP="00F23B74">
            <w:pPr>
              <w:suppressAutoHyphens w:val="0"/>
              <w:jc w:val="center"/>
              <w:rPr>
                <w:color w:val="000000"/>
                <w:lang w:eastAsia="ru-RU"/>
              </w:rPr>
            </w:pPr>
            <w:r w:rsidRPr="009B4275">
              <w:rPr>
                <w:color w:val="000000"/>
                <w:lang w:eastAsia="ru-RU"/>
              </w:rPr>
              <w:t>для отпайки</w:t>
            </w:r>
          </w:p>
        </w:tc>
        <w:tc>
          <w:tcPr>
            <w:tcW w:w="535" w:type="pct"/>
            <w:vMerge/>
            <w:vAlign w:val="center"/>
            <w:hideMark/>
          </w:tcPr>
          <w:p w:rsidR="00F4579E" w:rsidRPr="009B4275" w:rsidRDefault="00F4579E" w:rsidP="00F23B74">
            <w:pPr>
              <w:suppressAutoHyphens w:val="0"/>
              <w:jc w:val="center"/>
              <w:rPr>
                <w:color w:val="000000"/>
                <w:lang w:eastAsia="ru-RU"/>
              </w:rPr>
            </w:pPr>
          </w:p>
        </w:tc>
        <w:tc>
          <w:tcPr>
            <w:tcW w:w="584" w:type="pct"/>
            <w:vMerge/>
            <w:vAlign w:val="center"/>
          </w:tcPr>
          <w:p w:rsidR="00F4579E" w:rsidRPr="009B4275" w:rsidRDefault="00F4579E" w:rsidP="00F23B74">
            <w:pPr>
              <w:suppressAutoHyphens w:val="0"/>
              <w:jc w:val="center"/>
              <w:rPr>
                <w:color w:val="000000"/>
                <w:lang w:eastAsia="ru-RU"/>
              </w:rPr>
            </w:pPr>
          </w:p>
        </w:tc>
        <w:tc>
          <w:tcPr>
            <w:tcW w:w="426" w:type="pct"/>
            <w:vMerge/>
          </w:tcPr>
          <w:p w:rsidR="00F4579E" w:rsidRPr="009B4275" w:rsidRDefault="00F4579E" w:rsidP="00F23B74">
            <w:pPr>
              <w:suppressAutoHyphens w:val="0"/>
              <w:jc w:val="center"/>
              <w:rPr>
                <w:color w:val="000000"/>
                <w:lang w:eastAsia="ru-RU"/>
              </w:rPr>
            </w:pPr>
          </w:p>
        </w:tc>
      </w:tr>
      <w:tr w:rsidR="00B009FD" w:rsidRPr="009B4275" w:rsidTr="00B009FD">
        <w:trPr>
          <w:trHeight w:val="43"/>
          <w:tblHeader/>
        </w:trPr>
        <w:tc>
          <w:tcPr>
            <w:tcW w:w="250" w:type="pct"/>
            <w:vMerge/>
            <w:vAlign w:val="center"/>
          </w:tcPr>
          <w:p w:rsidR="00F4579E" w:rsidRPr="009B4275" w:rsidRDefault="00F4579E" w:rsidP="003B3239">
            <w:pPr>
              <w:suppressAutoHyphens w:val="0"/>
              <w:rPr>
                <w:color w:val="000000"/>
                <w:lang w:eastAsia="ru-RU"/>
              </w:rPr>
            </w:pPr>
          </w:p>
        </w:tc>
        <w:tc>
          <w:tcPr>
            <w:tcW w:w="917" w:type="pct"/>
            <w:vMerge/>
            <w:shd w:val="clear" w:color="auto" w:fill="D9D9D9" w:themeFill="background1" w:themeFillShade="D9"/>
            <w:vAlign w:val="center"/>
          </w:tcPr>
          <w:p w:rsidR="00F4579E" w:rsidRPr="009B4275" w:rsidRDefault="00F4579E" w:rsidP="003B3239">
            <w:pPr>
              <w:suppressAutoHyphens w:val="0"/>
              <w:jc w:val="center"/>
              <w:rPr>
                <w:color w:val="000000"/>
                <w:lang w:eastAsia="ru-RU"/>
              </w:rPr>
            </w:pPr>
          </w:p>
        </w:tc>
        <w:tc>
          <w:tcPr>
            <w:tcW w:w="536" w:type="pct"/>
            <w:shd w:val="clear" w:color="auto" w:fill="D9D9D9" w:themeFill="background1" w:themeFillShade="D9"/>
            <w:vAlign w:val="center"/>
          </w:tcPr>
          <w:p w:rsidR="00F4579E" w:rsidRPr="009B4275" w:rsidRDefault="00F4579E" w:rsidP="00F23B74">
            <w:pPr>
              <w:suppressAutoHyphens w:val="0"/>
              <w:jc w:val="center"/>
              <w:rPr>
                <w:color w:val="000000"/>
                <w:lang w:eastAsia="ru-RU"/>
              </w:rPr>
            </w:pPr>
            <w:r w:rsidRPr="009B4275">
              <w:rPr>
                <w:color w:val="000000"/>
                <w:lang w:eastAsia="ru-RU"/>
              </w:rPr>
              <w:t>шт.</w:t>
            </w:r>
          </w:p>
        </w:tc>
        <w:tc>
          <w:tcPr>
            <w:tcW w:w="535" w:type="pct"/>
            <w:shd w:val="clear" w:color="auto" w:fill="D9D9D9" w:themeFill="background1" w:themeFillShade="D9"/>
            <w:vAlign w:val="center"/>
          </w:tcPr>
          <w:p w:rsidR="00F4579E" w:rsidRPr="009B4275" w:rsidRDefault="00F4579E" w:rsidP="00F23B74">
            <w:pPr>
              <w:suppressAutoHyphens w:val="0"/>
              <w:jc w:val="center"/>
              <w:rPr>
                <w:color w:val="000000"/>
                <w:lang w:eastAsia="ru-RU"/>
              </w:rPr>
            </w:pPr>
            <w:r w:rsidRPr="009B4275">
              <w:rPr>
                <w:color w:val="000000"/>
                <w:lang w:eastAsia="ru-RU"/>
              </w:rPr>
              <w:t>шт.</w:t>
            </w:r>
          </w:p>
        </w:tc>
        <w:tc>
          <w:tcPr>
            <w:tcW w:w="633" w:type="pct"/>
            <w:shd w:val="clear" w:color="auto" w:fill="D9D9D9" w:themeFill="background1" w:themeFillShade="D9"/>
            <w:vAlign w:val="center"/>
          </w:tcPr>
          <w:p w:rsidR="00F4579E" w:rsidRPr="009B4275" w:rsidRDefault="00F4579E" w:rsidP="00F23B74">
            <w:pPr>
              <w:suppressAutoHyphens w:val="0"/>
              <w:jc w:val="center"/>
              <w:rPr>
                <w:color w:val="000000"/>
                <w:lang w:eastAsia="ru-RU"/>
              </w:rPr>
            </w:pPr>
            <w:r w:rsidRPr="009B4275">
              <w:rPr>
                <w:color w:val="000000"/>
                <w:lang w:eastAsia="ru-RU"/>
              </w:rPr>
              <w:t>шт.</w:t>
            </w:r>
          </w:p>
        </w:tc>
        <w:tc>
          <w:tcPr>
            <w:tcW w:w="584" w:type="pct"/>
            <w:shd w:val="clear" w:color="auto" w:fill="D9D9D9" w:themeFill="background1" w:themeFillShade="D9"/>
            <w:vAlign w:val="center"/>
          </w:tcPr>
          <w:p w:rsidR="00F4579E" w:rsidRPr="009B4275" w:rsidRDefault="00F4579E" w:rsidP="00F23B74">
            <w:pPr>
              <w:suppressAutoHyphens w:val="0"/>
              <w:jc w:val="center"/>
              <w:rPr>
                <w:color w:val="000000"/>
                <w:lang w:eastAsia="ru-RU"/>
              </w:rPr>
            </w:pPr>
            <w:r w:rsidRPr="009B4275">
              <w:rPr>
                <w:color w:val="000000"/>
                <w:lang w:eastAsia="ru-RU"/>
              </w:rPr>
              <w:t>шт.</w:t>
            </w:r>
          </w:p>
        </w:tc>
        <w:tc>
          <w:tcPr>
            <w:tcW w:w="535" w:type="pct"/>
            <w:shd w:val="clear" w:color="auto" w:fill="D9D9D9" w:themeFill="background1" w:themeFillShade="D9"/>
            <w:vAlign w:val="center"/>
          </w:tcPr>
          <w:p w:rsidR="00F4579E" w:rsidRPr="009B4275" w:rsidRDefault="00F4579E" w:rsidP="00F23B74">
            <w:pPr>
              <w:suppressAutoHyphens w:val="0"/>
              <w:jc w:val="center"/>
              <w:rPr>
                <w:color w:val="000000"/>
                <w:lang w:eastAsia="ru-RU"/>
              </w:rPr>
            </w:pPr>
            <w:r w:rsidRPr="009B4275">
              <w:rPr>
                <w:color w:val="000000"/>
                <w:lang w:eastAsia="ru-RU"/>
              </w:rPr>
              <w:t>шт.</w:t>
            </w:r>
          </w:p>
        </w:tc>
        <w:tc>
          <w:tcPr>
            <w:tcW w:w="584" w:type="pct"/>
            <w:shd w:val="clear" w:color="auto" w:fill="D9D9D9" w:themeFill="background1" w:themeFillShade="D9"/>
            <w:vAlign w:val="center"/>
          </w:tcPr>
          <w:p w:rsidR="00F4579E" w:rsidRPr="009B4275" w:rsidRDefault="00F4579E" w:rsidP="00F23B74">
            <w:pPr>
              <w:suppressAutoHyphens w:val="0"/>
              <w:jc w:val="center"/>
              <w:rPr>
                <w:color w:val="000000"/>
                <w:lang w:eastAsia="ru-RU"/>
              </w:rPr>
            </w:pPr>
            <w:r w:rsidRPr="009B4275">
              <w:rPr>
                <w:color w:val="000000"/>
                <w:lang w:eastAsia="ru-RU"/>
              </w:rPr>
              <w:t>м</w:t>
            </w:r>
          </w:p>
        </w:tc>
        <w:tc>
          <w:tcPr>
            <w:tcW w:w="426" w:type="pct"/>
            <w:shd w:val="clear" w:color="auto" w:fill="D9D9D9" w:themeFill="background1" w:themeFillShade="D9"/>
          </w:tcPr>
          <w:p w:rsidR="00F4579E" w:rsidRPr="009B4275" w:rsidRDefault="00F4579E" w:rsidP="00876C5F">
            <w:pPr>
              <w:suppressAutoHyphens w:val="0"/>
              <w:jc w:val="center"/>
              <w:rPr>
                <w:color w:val="000000"/>
                <w:lang w:eastAsia="ru-RU"/>
              </w:rPr>
            </w:pPr>
            <w:r w:rsidRPr="009B4275">
              <w:rPr>
                <w:color w:val="000000"/>
                <w:lang w:eastAsia="ru-RU"/>
              </w:rPr>
              <w:t>шт.</w:t>
            </w:r>
          </w:p>
        </w:tc>
      </w:tr>
      <w:tr w:rsidR="00B009FD" w:rsidRPr="009B4275" w:rsidTr="00B009FD">
        <w:trPr>
          <w:trHeight w:val="315"/>
        </w:trPr>
        <w:tc>
          <w:tcPr>
            <w:tcW w:w="1167" w:type="pct"/>
            <w:gridSpan w:val="2"/>
            <w:shd w:val="clear" w:color="auto" w:fill="FFF2CC" w:themeFill="accent4" w:themeFillTint="33"/>
            <w:noWrap/>
            <w:vAlign w:val="center"/>
          </w:tcPr>
          <w:p w:rsidR="00F4579E" w:rsidRPr="009B4275" w:rsidRDefault="00F4579E" w:rsidP="003B3239">
            <w:pPr>
              <w:suppressAutoHyphens w:val="0"/>
              <w:jc w:val="center"/>
              <w:rPr>
                <w:b/>
                <w:sz w:val="22"/>
                <w:szCs w:val="22"/>
                <w:lang w:eastAsia="ru-RU"/>
              </w:rPr>
            </w:pPr>
            <w:r w:rsidRPr="009B4275">
              <w:rPr>
                <w:b/>
                <w:sz w:val="22"/>
                <w:szCs w:val="22"/>
                <w:lang w:eastAsia="ru-RU"/>
              </w:rPr>
              <w:t>ИТОГО</w:t>
            </w:r>
          </w:p>
        </w:tc>
        <w:tc>
          <w:tcPr>
            <w:tcW w:w="536" w:type="pct"/>
            <w:shd w:val="clear" w:color="auto" w:fill="FFF2CC" w:themeFill="accent4" w:themeFillTint="33"/>
            <w:noWrap/>
            <w:vAlign w:val="center"/>
          </w:tcPr>
          <w:p w:rsidR="00F4579E" w:rsidRPr="009B4275" w:rsidRDefault="00F4579E" w:rsidP="003B3239">
            <w:pPr>
              <w:suppressAutoHyphens w:val="0"/>
              <w:jc w:val="center"/>
              <w:rPr>
                <w:b/>
                <w:color w:val="000000"/>
                <w:sz w:val="22"/>
                <w:szCs w:val="22"/>
                <w:lang w:eastAsia="ru-RU"/>
              </w:rPr>
            </w:pPr>
          </w:p>
        </w:tc>
        <w:tc>
          <w:tcPr>
            <w:tcW w:w="535" w:type="pct"/>
            <w:shd w:val="clear" w:color="auto" w:fill="FFF2CC" w:themeFill="accent4" w:themeFillTint="33"/>
            <w:noWrap/>
            <w:vAlign w:val="center"/>
          </w:tcPr>
          <w:p w:rsidR="00F4579E" w:rsidRPr="009B4275" w:rsidRDefault="00F4579E" w:rsidP="003B3239">
            <w:pPr>
              <w:suppressAutoHyphens w:val="0"/>
              <w:jc w:val="center"/>
              <w:rPr>
                <w:b/>
                <w:color w:val="000000"/>
                <w:sz w:val="22"/>
                <w:szCs w:val="22"/>
                <w:lang w:eastAsia="ru-RU"/>
              </w:rPr>
            </w:pPr>
          </w:p>
        </w:tc>
        <w:tc>
          <w:tcPr>
            <w:tcW w:w="633" w:type="pct"/>
            <w:shd w:val="clear" w:color="auto" w:fill="FFF2CC" w:themeFill="accent4" w:themeFillTint="33"/>
            <w:noWrap/>
            <w:vAlign w:val="center"/>
          </w:tcPr>
          <w:p w:rsidR="00F4579E" w:rsidRPr="009B4275" w:rsidRDefault="00F4579E" w:rsidP="003B3239">
            <w:pPr>
              <w:suppressAutoHyphens w:val="0"/>
              <w:jc w:val="center"/>
              <w:rPr>
                <w:b/>
                <w:color w:val="000000"/>
                <w:sz w:val="22"/>
                <w:szCs w:val="22"/>
                <w:lang w:eastAsia="ru-RU"/>
              </w:rPr>
            </w:pPr>
          </w:p>
        </w:tc>
        <w:tc>
          <w:tcPr>
            <w:tcW w:w="584" w:type="pct"/>
            <w:shd w:val="clear" w:color="auto" w:fill="FFF2CC" w:themeFill="accent4" w:themeFillTint="33"/>
            <w:noWrap/>
            <w:vAlign w:val="center"/>
          </w:tcPr>
          <w:p w:rsidR="00F4579E" w:rsidRPr="009B4275" w:rsidRDefault="00F4579E" w:rsidP="003B3239">
            <w:pPr>
              <w:suppressAutoHyphens w:val="0"/>
              <w:jc w:val="center"/>
              <w:rPr>
                <w:b/>
                <w:color w:val="000000"/>
                <w:sz w:val="22"/>
                <w:szCs w:val="22"/>
                <w:lang w:eastAsia="ru-RU"/>
              </w:rPr>
            </w:pPr>
          </w:p>
        </w:tc>
        <w:tc>
          <w:tcPr>
            <w:tcW w:w="535" w:type="pct"/>
            <w:shd w:val="clear" w:color="auto" w:fill="FFF2CC" w:themeFill="accent4" w:themeFillTint="33"/>
            <w:noWrap/>
            <w:vAlign w:val="center"/>
          </w:tcPr>
          <w:p w:rsidR="00F4579E" w:rsidRPr="009B4275" w:rsidRDefault="00F4579E" w:rsidP="003B3239">
            <w:pPr>
              <w:suppressAutoHyphens w:val="0"/>
              <w:jc w:val="center"/>
              <w:rPr>
                <w:b/>
                <w:color w:val="000000"/>
                <w:sz w:val="22"/>
                <w:szCs w:val="22"/>
                <w:lang w:eastAsia="ru-RU"/>
              </w:rPr>
            </w:pPr>
          </w:p>
        </w:tc>
        <w:tc>
          <w:tcPr>
            <w:tcW w:w="584" w:type="pct"/>
            <w:shd w:val="clear" w:color="auto" w:fill="FFF2CC" w:themeFill="accent4" w:themeFillTint="33"/>
          </w:tcPr>
          <w:p w:rsidR="00F4579E" w:rsidRPr="009B4275" w:rsidRDefault="00F4579E" w:rsidP="003B3239">
            <w:pPr>
              <w:suppressAutoHyphens w:val="0"/>
              <w:jc w:val="center"/>
              <w:rPr>
                <w:b/>
                <w:color w:val="000000"/>
                <w:sz w:val="22"/>
                <w:szCs w:val="22"/>
                <w:lang w:eastAsia="ru-RU"/>
              </w:rPr>
            </w:pPr>
          </w:p>
        </w:tc>
        <w:tc>
          <w:tcPr>
            <w:tcW w:w="426" w:type="pct"/>
            <w:shd w:val="clear" w:color="auto" w:fill="FFF2CC" w:themeFill="accent4" w:themeFillTint="33"/>
          </w:tcPr>
          <w:p w:rsidR="00F4579E" w:rsidRPr="009B4275" w:rsidRDefault="00F4579E" w:rsidP="003B3239">
            <w:pPr>
              <w:suppressAutoHyphens w:val="0"/>
              <w:jc w:val="center"/>
              <w:rPr>
                <w:b/>
                <w:color w:val="000000"/>
                <w:sz w:val="22"/>
                <w:szCs w:val="22"/>
                <w:lang w:eastAsia="ru-RU"/>
              </w:rPr>
            </w:pPr>
          </w:p>
        </w:tc>
      </w:tr>
      <w:tr w:rsidR="00B009FD" w:rsidRPr="009B4275" w:rsidTr="00B009FD">
        <w:trPr>
          <w:trHeight w:val="315"/>
        </w:trPr>
        <w:tc>
          <w:tcPr>
            <w:tcW w:w="250" w:type="pct"/>
            <w:shd w:val="clear" w:color="auto" w:fill="auto"/>
            <w:noWrap/>
            <w:vAlign w:val="center"/>
            <w:hideMark/>
          </w:tcPr>
          <w:p w:rsidR="00F4579E" w:rsidRPr="009B4275" w:rsidRDefault="00F4579E" w:rsidP="00837003">
            <w:pPr>
              <w:pStyle w:val="a5"/>
              <w:numPr>
                <w:ilvl w:val="0"/>
                <w:numId w:val="22"/>
              </w:numPr>
              <w:suppressAutoHyphens w:val="0"/>
              <w:ind w:left="32" w:hanging="32"/>
              <w:jc w:val="center"/>
              <w:rPr>
                <w:color w:val="000000"/>
                <w:sz w:val="22"/>
                <w:szCs w:val="22"/>
                <w:lang w:eastAsia="ru-RU"/>
              </w:rPr>
            </w:pPr>
          </w:p>
        </w:tc>
        <w:tc>
          <w:tcPr>
            <w:tcW w:w="917" w:type="pct"/>
            <w:shd w:val="clear" w:color="auto" w:fill="auto"/>
            <w:vAlign w:val="center"/>
          </w:tcPr>
          <w:p w:rsidR="00F4579E" w:rsidRPr="00835768" w:rsidRDefault="00F4579E" w:rsidP="00F23B74">
            <w:pPr>
              <w:suppressAutoHyphens w:val="0"/>
              <w:jc w:val="center"/>
              <w:rPr>
                <w:b/>
                <w:sz w:val="22"/>
                <w:szCs w:val="22"/>
                <w:lang w:eastAsia="ru-RU"/>
              </w:rPr>
            </w:pPr>
            <w:r w:rsidRPr="00835768">
              <w:rPr>
                <w:b/>
                <w:sz w:val="22"/>
                <w:szCs w:val="22"/>
                <w:lang w:eastAsia="ru-RU"/>
              </w:rPr>
              <w:t>Медынский</w:t>
            </w:r>
          </w:p>
        </w:tc>
        <w:tc>
          <w:tcPr>
            <w:tcW w:w="536" w:type="pct"/>
            <w:shd w:val="clear" w:color="auto" w:fill="auto"/>
            <w:noWrap/>
            <w:vAlign w:val="center"/>
          </w:tcPr>
          <w:p w:rsidR="00F4579E" w:rsidRPr="009B4275" w:rsidRDefault="00F4579E" w:rsidP="00F23B74">
            <w:pPr>
              <w:suppressAutoHyphens w:val="0"/>
              <w:jc w:val="center"/>
              <w:rPr>
                <w:color w:val="000000"/>
                <w:sz w:val="22"/>
                <w:szCs w:val="22"/>
                <w:lang w:eastAsia="ru-RU"/>
              </w:rPr>
            </w:pPr>
          </w:p>
        </w:tc>
        <w:tc>
          <w:tcPr>
            <w:tcW w:w="535" w:type="pct"/>
            <w:shd w:val="clear" w:color="auto" w:fill="auto"/>
            <w:noWrap/>
            <w:vAlign w:val="center"/>
          </w:tcPr>
          <w:p w:rsidR="00F4579E" w:rsidRPr="009B4275" w:rsidRDefault="00F4579E" w:rsidP="00F23B74">
            <w:pPr>
              <w:suppressAutoHyphens w:val="0"/>
              <w:jc w:val="center"/>
              <w:rPr>
                <w:color w:val="000000"/>
                <w:sz w:val="22"/>
                <w:szCs w:val="22"/>
                <w:lang w:eastAsia="ru-RU"/>
              </w:rPr>
            </w:pPr>
          </w:p>
        </w:tc>
        <w:tc>
          <w:tcPr>
            <w:tcW w:w="633" w:type="pct"/>
            <w:shd w:val="clear" w:color="auto" w:fill="auto"/>
            <w:noWrap/>
            <w:vAlign w:val="center"/>
          </w:tcPr>
          <w:p w:rsidR="00F4579E" w:rsidRPr="009B4275" w:rsidRDefault="00F4579E" w:rsidP="00F23B74">
            <w:pPr>
              <w:suppressAutoHyphens w:val="0"/>
              <w:jc w:val="center"/>
              <w:rPr>
                <w:color w:val="000000"/>
                <w:sz w:val="22"/>
                <w:szCs w:val="22"/>
                <w:lang w:eastAsia="ru-RU"/>
              </w:rPr>
            </w:pPr>
          </w:p>
        </w:tc>
        <w:tc>
          <w:tcPr>
            <w:tcW w:w="584" w:type="pct"/>
            <w:shd w:val="clear" w:color="auto" w:fill="auto"/>
            <w:noWrap/>
            <w:vAlign w:val="center"/>
          </w:tcPr>
          <w:p w:rsidR="00F4579E" w:rsidRPr="009B4275" w:rsidRDefault="00F4579E" w:rsidP="00F23B74">
            <w:pPr>
              <w:suppressAutoHyphens w:val="0"/>
              <w:jc w:val="center"/>
              <w:rPr>
                <w:color w:val="000000"/>
                <w:sz w:val="22"/>
                <w:szCs w:val="22"/>
                <w:lang w:eastAsia="ru-RU"/>
              </w:rPr>
            </w:pPr>
          </w:p>
        </w:tc>
        <w:tc>
          <w:tcPr>
            <w:tcW w:w="535" w:type="pct"/>
            <w:shd w:val="clear" w:color="auto" w:fill="auto"/>
            <w:noWrap/>
            <w:vAlign w:val="center"/>
          </w:tcPr>
          <w:p w:rsidR="00F4579E" w:rsidRPr="009B4275" w:rsidRDefault="00F4579E" w:rsidP="00F23B74">
            <w:pPr>
              <w:suppressAutoHyphens w:val="0"/>
              <w:jc w:val="center"/>
              <w:rPr>
                <w:color w:val="000000"/>
                <w:sz w:val="22"/>
                <w:szCs w:val="22"/>
                <w:lang w:eastAsia="ru-RU"/>
              </w:rPr>
            </w:pPr>
          </w:p>
        </w:tc>
        <w:tc>
          <w:tcPr>
            <w:tcW w:w="584" w:type="pct"/>
            <w:vAlign w:val="center"/>
          </w:tcPr>
          <w:p w:rsidR="00F4579E" w:rsidRPr="009B4275" w:rsidRDefault="00F4579E" w:rsidP="00F23B74">
            <w:pPr>
              <w:suppressAutoHyphens w:val="0"/>
              <w:jc w:val="center"/>
              <w:rPr>
                <w:color w:val="000000"/>
                <w:sz w:val="22"/>
                <w:szCs w:val="22"/>
                <w:lang w:eastAsia="ru-RU"/>
              </w:rPr>
            </w:pPr>
          </w:p>
        </w:tc>
        <w:tc>
          <w:tcPr>
            <w:tcW w:w="426" w:type="pct"/>
          </w:tcPr>
          <w:p w:rsidR="00F4579E" w:rsidRPr="009B4275" w:rsidRDefault="00F4579E" w:rsidP="00F23B74">
            <w:pPr>
              <w:suppressAutoHyphens w:val="0"/>
              <w:jc w:val="center"/>
              <w:rPr>
                <w:color w:val="000000"/>
                <w:sz w:val="22"/>
                <w:szCs w:val="22"/>
                <w:lang w:eastAsia="ru-RU"/>
              </w:rPr>
            </w:pPr>
          </w:p>
        </w:tc>
      </w:tr>
      <w:tr w:rsidR="00B009FD" w:rsidRPr="009B4275" w:rsidTr="00B009FD">
        <w:trPr>
          <w:trHeight w:val="315"/>
        </w:trPr>
        <w:tc>
          <w:tcPr>
            <w:tcW w:w="250" w:type="pct"/>
            <w:shd w:val="clear" w:color="auto" w:fill="auto"/>
            <w:noWrap/>
            <w:vAlign w:val="center"/>
          </w:tcPr>
          <w:p w:rsidR="00F4579E" w:rsidRPr="009B4275" w:rsidRDefault="00F4579E" w:rsidP="00837003">
            <w:pPr>
              <w:pStyle w:val="a5"/>
              <w:numPr>
                <w:ilvl w:val="1"/>
                <w:numId w:val="22"/>
              </w:numPr>
              <w:suppressAutoHyphens w:val="0"/>
              <w:ind w:left="32" w:hanging="32"/>
              <w:rPr>
                <w:color w:val="000000"/>
                <w:sz w:val="22"/>
                <w:szCs w:val="22"/>
                <w:lang w:eastAsia="ru-RU"/>
              </w:rPr>
            </w:pPr>
          </w:p>
        </w:tc>
        <w:tc>
          <w:tcPr>
            <w:tcW w:w="917" w:type="pct"/>
            <w:shd w:val="clear" w:color="auto" w:fill="auto"/>
            <w:vAlign w:val="center"/>
          </w:tcPr>
          <w:p w:rsidR="00F4579E" w:rsidRPr="009B4275" w:rsidRDefault="00F4579E" w:rsidP="00835768">
            <w:pPr>
              <w:suppressAutoHyphens w:val="0"/>
              <w:rPr>
                <w:sz w:val="22"/>
                <w:szCs w:val="22"/>
                <w:lang w:eastAsia="ru-RU"/>
              </w:rPr>
            </w:pPr>
            <w:r w:rsidRPr="006A27B3">
              <w:rPr>
                <w:sz w:val="22"/>
                <w:szCs w:val="22"/>
                <w:lang w:eastAsia="ru-RU"/>
              </w:rPr>
              <w:t xml:space="preserve">ВЛ 10 кВ №2 ПС </w:t>
            </w:r>
            <w:r>
              <w:rPr>
                <w:sz w:val="22"/>
                <w:szCs w:val="22"/>
                <w:lang w:eastAsia="ru-RU"/>
              </w:rPr>
              <w:t>3</w:t>
            </w:r>
            <w:r w:rsidRPr="006A27B3">
              <w:rPr>
                <w:sz w:val="22"/>
                <w:szCs w:val="22"/>
                <w:lang w:eastAsia="ru-RU"/>
              </w:rPr>
              <w:t>5/10 кВ Кременская;</w:t>
            </w:r>
          </w:p>
        </w:tc>
        <w:tc>
          <w:tcPr>
            <w:tcW w:w="536" w:type="pct"/>
            <w:shd w:val="clear" w:color="auto" w:fill="auto"/>
            <w:noWrap/>
            <w:vAlign w:val="center"/>
          </w:tcPr>
          <w:p w:rsidR="00F4579E" w:rsidRPr="009B4275" w:rsidRDefault="00F4579E" w:rsidP="000B79AC">
            <w:pPr>
              <w:suppressAutoHyphens w:val="0"/>
              <w:jc w:val="center"/>
              <w:rPr>
                <w:color w:val="000000"/>
                <w:sz w:val="22"/>
                <w:szCs w:val="22"/>
                <w:lang w:eastAsia="ru-RU"/>
              </w:rPr>
            </w:pPr>
            <w:r>
              <w:rPr>
                <w:color w:val="000000"/>
                <w:sz w:val="22"/>
                <w:szCs w:val="22"/>
                <w:lang w:eastAsia="ru-RU"/>
              </w:rPr>
              <w:t>2</w:t>
            </w:r>
          </w:p>
        </w:tc>
        <w:tc>
          <w:tcPr>
            <w:tcW w:w="535" w:type="pct"/>
            <w:shd w:val="clear" w:color="auto" w:fill="auto"/>
            <w:noWrap/>
            <w:vAlign w:val="center"/>
          </w:tcPr>
          <w:p w:rsidR="00F4579E" w:rsidRPr="009B4275" w:rsidRDefault="00F4579E" w:rsidP="000B79AC">
            <w:pPr>
              <w:suppressAutoHyphens w:val="0"/>
              <w:jc w:val="center"/>
              <w:rPr>
                <w:color w:val="000000"/>
                <w:sz w:val="22"/>
                <w:szCs w:val="22"/>
                <w:lang w:eastAsia="ru-RU"/>
              </w:rPr>
            </w:pPr>
          </w:p>
        </w:tc>
        <w:tc>
          <w:tcPr>
            <w:tcW w:w="633" w:type="pct"/>
            <w:shd w:val="clear" w:color="auto" w:fill="auto"/>
            <w:noWrap/>
            <w:vAlign w:val="center"/>
          </w:tcPr>
          <w:p w:rsidR="00F4579E" w:rsidRPr="009B4275" w:rsidRDefault="00F4579E" w:rsidP="000B79AC">
            <w:pPr>
              <w:suppressAutoHyphens w:val="0"/>
              <w:jc w:val="center"/>
              <w:rPr>
                <w:color w:val="000000"/>
                <w:sz w:val="22"/>
                <w:szCs w:val="22"/>
                <w:lang w:eastAsia="ru-RU"/>
              </w:rPr>
            </w:pPr>
          </w:p>
        </w:tc>
        <w:tc>
          <w:tcPr>
            <w:tcW w:w="584" w:type="pct"/>
            <w:shd w:val="clear" w:color="auto" w:fill="auto"/>
            <w:noWrap/>
            <w:vAlign w:val="center"/>
          </w:tcPr>
          <w:p w:rsidR="00F4579E" w:rsidRPr="009B4275" w:rsidRDefault="00F4579E" w:rsidP="000B79AC">
            <w:pPr>
              <w:suppressAutoHyphens w:val="0"/>
              <w:jc w:val="center"/>
              <w:rPr>
                <w:color w:val="000000"/>
                <w:sz w:val="22"/>
                <w:szCs w:val="22"/>
                <w:lang w:eastAsia="ru-RU"/>
              </w:rPr>
            </w:pPr>
          </w:p>
        </w:tc>
        <w:tc>
          <w:tcPr>
            <w:tcW w:w="535" w:type="pct"/>
            <w:shd w:val="clear" w:color="auto" w:fill="auto"/>
            <w:noWrap/>
            <w:vAlign w:val="center"/>
          </w:tcPr>
          <w:p w:rsidR="00F4579E" w:rsidRPr="009B4275" w:rsidRDefault="00F4579E" w:rsidP="000B79AC">
            <w:pPr>
              <w:suppressAutoHyphens w:val="0"/>
              <w:jc w:val="center"/>
              <w:rPr>
                <w:color w:val="000000"/>
                <w:sz w:val="22"/>
                <w:szCs w:val="22"/>
                <w:lang w:eastAsia="ru-RU"/>
              </w:rPr>
            </w:pPr>
          </w:p>
        </w:tc>
        <w:tc>
          <w:tcPr>
            <w:tcW w:w="584" w:type="pct"/>
            <w:vAlign w:val="center"/>
          </w:tcPr>
          <w:p w:rsidR="00F4579E" w:rsidRPr="009B4275" w:rsidRDefault="00F4579E" w:rsidP="000B79AC">
            <w:pPr>
              <w:suppressAutoHyphens w:val="0"/>
              <w:jc w:val="center"/>
              <w:rPr>
                <w:color w:val="000000"/>
                <w:sz w:val="22"/>
                <w:szCs w:val="22"/>
                <w:lang w:eastAsia="ru-RU"/>
              </w:rPr>
            </w:pPr>
          </w:p>
        </w:tc>
        <w:tc>
          <w:tcPr>
            <w:tcW w:w="426" w:type="pct"/>
          </w:tcPr>
          <w:p w:rsidR="00F4579E" w:rsidRPr="009B4275" w:rsidRDefault="00F4579E" w:rsidP="000B79AC">
            <w:pPr>
              <w:suppressAutoHyphens w:val="0"/>
              <w:jc w:val="center"/>
              <w:rPr>
                <w:color w:val="000000"/>
                <w:sz w:val="22"/>
                <w:szCs w:val="22"/>
                <w:lang w:eastAsia="ru-RU"/>
              </w:rPr>
            </w:pPr>
          </w:p>
        </w:tc>
      </w:tr>
      <w:tr w:rsidR="00B009FD" w:rsidRPr="009B4275" w:rsidTr="00B009FD">
        <w:trPr>
          <w:trHeight w:val="315"/>
        </w:trPr>
        <w:tc>
          <w:tcPr>
            <w:tcW w:w="250" w:type="pct"/>
            <w:shd w:val="clear" w:color="auto" w:fill="auto"/>
            <w:noWrap/>
            <w:vAlign w:val="center"/>
          </w:tcPr>
          <w:p w:rsidR="00F4579E" w:rsidRPr="00835768" w:rsidRDefault="0024506F" w:rsidP="00835768">
            <w:pPr>
              <w:suppressAutoHyphens w:val="0"/>
              <w:rPr>
                <w:color w:val="000000"/>
                <w:sz w:val="22"/>
                <w:szCs w:val="22"/>
                <w:lang w:eastAsia="ru-RU"/>
              </w:rPr>
            </w:pPr>
            <w:r>
              <w:rPr>
                <w:color w:val="000000"/>
                <w:sz w:val="22"/>
                <w:szCs w:val="22"/>
                <w:lang w:eastAsia="ru-RU"/>
              </w:rPr>
              <w:t>1.2</w:t>
            </w:r>
            <w:r w:rsidR="00F4579E">
              <w:rPr>
                <w:color w:val="000000"/>
                <w:sz w:val="22"/>
                <w:szCs w:val="22"/>
                <w:lang w:eastAsia="ru-RU"/>
              </w:rPr>
              <w:t>.</w:t>
            </w:r>
          </w:p>
        </w:tc>
        <w:tc>
          <w:tcPr>
            <w:tcW w:w="917" w:type="pct"/>
            <w:shd w:val="clear" w:color="auto" w:fill="auto"/>
            <w:vAlign w:val="center"/>
          </w:tcPr>
          <w:p w:rsidR="00F4579E" w:rsidRPr="009B4275" w:rsidRDefault="00F4579E" w:rsidP="00835768">
            <w:pPr>
              <w:suppressAutoHyphens w:val="0"/>
              <w:rPr>
                <w:sz w:val="22"/>
                <w:szCs w:val="22"/>
                <w:lang w:eastAsia="ru-RU"/>
              </w:rPr>
            </w:pPr>
            <w:r>
              <w:rPr>
                <w:sz w:val="22"/>
                <w:szCs w:val="22"/>
                <w:lang w:eastAsia="ru-RU"/>
              </w:rPr>
              <w:t>ВЛ 10 кВ №9</w:t>
            </w:r>
            <w:r w:rsidRPr="006A27B3">
              <w:rPr>
                <w:sz w:val="22"/>
                <w:szCs w:val="22"/>
                <w:lang w:eastAsia="ru-RU"/>
              </w:rPr>
              <w:t xml:space="preserve"> ПС </w:t>
            </w:r>
            <w:r>
              <w:rPr>
                <w:sz w:val="22"/>
                <w:szCs w:val="22"/>
                <w:lang w:eastAsia="ru-RU"/>
              </w:rPr>
              <w:t>3</w:t>
            </w:r>
            <w:r w:rsidRPr="006A27B3">
              <w:rPr>
                <w:sz w:val="22"/>
                <w:szCs w:val="22"/>
                <w:lang w:eastAsia="ru-RU"/>
              </w:rPr>
              <w:t xml:space="preserve">5/10 </w:t>
            </w:r>
            <w:proofErr w:type="spellStart"/>
            <w:r w:rsidRPr="006A27B3">
              <w:rPr>
                <w:sz w:val="22"/>
                <w:szCs w:val="22"/>
                <w:lang w:eastAsia="ru-RU"/>
              </w:rPr>
              <w:t>кВ</w:t>
            </w:r>
            <w:proofErr w:type="spellEnd"/>
            <w:r w:rsidRPr="006A27B3">
              <w:rPr>
                <w:sz w:val="22"/>
                <w:szCs w:val="22"/>
                <w:lang w:eastAsia="ru-RU"/>
              </w:rPr>
              <w:t xml:space="preserve"> </w:t>
            </w:r>
            <w:proofErr w:type="spellStart"/>
            <w:r>
              <w:rPr>
                <w:sz w:val="22"/>
                <w:szCs w:val="22"/>
                <w:lang w:eastAsia="ru-RU"/>
              </w:rPr>
              <w:t>Федорино</w:t>
            </w:r>
            <w:proofErr w:type="spellEnd"/>
          </w:p>
        </w:tc>
        <w:tc>
          <w:tcPr>
            <w:tcW w:w="536" w:type="pct"/>
            <w:shd w:val="clear" w:color="auto" w:fill="auto"/>
            <w:noWrap/>
            <w:vAlign w:val="center"/>
          </w:tcPr>
          <w:p w:rsidR="00F4579E" w:rsidRPr="009B4275" w:rsidRDefault="00F4579E" w:rsidP="00F23B74">
            <w:pPr>
              <w:suppressAutoHyphens w:val="0"/>
              <w:jc w:val="center"/>
              <w:rPr>
                <w:color w:val="000000"/>
                <w:sz w:val="22"/>
                <w:szCs w:val="22"/>
                <w:lang w:eastAsia="ru-RU"/>
              </w:rPr>
            </w:pPr>
            <w:r>
              <w:rPr>
                <w:color w:val="000000"/>
                <w:sz w:val="22"/>
                <w:szCs w:val="22"/>
                <w:lang w:eastAsia="ru-RU"/>
              </w:rPr>
              <w:t>1</w:t>
            </w:r>
          </w:p>
        </w:tc>
        <w:tc>
          <w:tcPr>
            <w:tcW w:w="535" w:type="pct"/>
            <w:shd w:val="clear" w:color="auto" w:fill="auto"/>
            <w:noWrap/>
            <w:vAlign w:val="center"/>
          </w:tcPr>
          <w:p w:rsidR="00F4579E" w:rsidRPr="009B4275" w:rsidRDefault="00F4579E" w:rsidP="00F23B74">
            <w:pPr>
              <w:suppressAutoHyphens w:val="0"/>
              <w:jc w:val="center"/>
              <w:rPr>
                <w:color w:val="000000"/>
                <w:sz w:val="22"/>
                <w:szCs w:val="22"/>
                <w:lang w:eastAsia="ru-RU"/>
              </w:rPr>
            </w:pPr>
          </w:p>
        </w:tc>
        <w:tc>
          <w:tcPr>
            <w:tcW w:w="633" w:type="pct"/>
            <w:shd w:val="clear" w:color="auto" w:fill="auto"/>
            <w:noWrap/>
            <w:vAlign w:val="center"/>
          </w:tcPr>
          <w:p w:rsidR="00F4579E" w:rsidRPr="009B4275" w:rsidRDefault="00F4579E" w:rsidP="00F23B74">
            <w:pPr>
              <w:suppressAutoHyphens w:val="0"/>
              <w:jc w:val="center"/>
              <w:rPr>
                <w:color w:val="000000"/>
                <w:sz w:val="22"/>
                <w:szCs w:val="22"/>
                <w:lang w:eastAsia="ru-RU"/>
              </w:rPr>
            </w:pPr>
          </w:p>
        </w:tc>
        <w:tc>
          <w:tcPr>
            <w:tcW w:w="584" w:type="pct"/>
            <w:shd w:val="clear" w:color="auto" w:fill="auto"/>
            <w:noWrap/>
            <w:vAlign w:val="center"/>
          </w:tcPr>
          <w:p w:rsidR="00F4579E" w:rsidRPr="009B4275" w:rsidRDefault="00F4579E" w:rsidP="00F23B74">
            <w:pPr>
              <w:suppressAutoHyphens w:val="0"/>
              <w:jc w:val="center"/>
              <w:rPr>
                <w:color w:val="000000"/>
                <w:sz w:val="22"/>
                <w:szCs w:val="22"/>
                <w:lang w:eastAsia="ru-RU"/>
              </w:rPr>
            </w:pPr>
          </w:p>
        </w:tc>
        <w:tc>
          <w:tcPr>
            <w:tcW w:w="535" w:type="pct"/>
            <w:shd w:val="clear" w:color="auto" w:fill="auto"/>
            <w:noWrap/>
            <w:vAlign w:val="center"/>
          </w:tcPr>
          <w:p w:rsidR="00F4579E" w:rsidRPr="009B4275" w:rsidRDefault="00F4579E" w:rsidP="00F23B74">
            <w:pPr>
              <w:suppressAutoHyphens w:val="0"/>
              <w:jc w:val="center"/>
              <w:rPr>
                <w:color w:val="000000"/>
                <w:sz w:val="22"/>
                <w:szCs w:val="22"/>
                <w:lang w:eastAsia="ru-RU"/>
              </w:rPr>
            </w:pPr>
          </w:p>
        </w:tc>
        <w:tc>
          <w:tcPr>
            <w:tcW w:w="584" w:type="pct"/>
            <w:vAlign w:val="center"/>
          </w:tcPr>
          <w:p w:rsidR="00F4579E" w:rsidRPr="009B4275" w:rsidRDefault="00F4579E" w:rsidP="00F23B74">
            <w:pPr>
              <w:suppressAutoHyphens w:val="0"/>
              <w:jc w:val="center"/>
              <w:rPr>
                <w:color w:val="000000"/>
                <w:sz w:val="22"/>
                <w:szCs w:val="22"/>
                <w:lang w:eastAsia="ru-RU"/>
              </w:rPr>
            </w:pPr>
          </w:p>
        </w:tc>
        <w:tc>
          <w:tcPr>
            <w:tcW w:w="426" w:type="pct"/>
          </w:tcPr>
          <w:p w:rsidR="00F4579E" w:rsidRPr="009B4275" w:rsidRDefault="00F4579E" w:rsidP="00F23B74">
            <w:pPr>
              <w:suppressAutoHyphens w:val="0"/>
              <w:jc w:val="center"/>
              <w:rPr>
                <w:color w:val="000000"/>
                <w:sz w:val="22"/>
                <w:szCs w:val="22"/>
                <w:lang w:eastAsia="ru-RU"/>
              </w:rPr>
            </w:pPr>
          </w:p>
        </w:tc>
      </w:tr>
    </w:tbl>
    <w:p w:rsidR="00BA16B3" w:rsidRPr="009B4275" w:rsidRDefault="00BA16B3" w:rsidP="00BA16B3">
      <w:pPr>
        <w:tabs>
          <w:tab w:val="left" w:pos="993"/>
        </w:tabs>
        <w:spacing w:line="276" w:lineRule="auto"/>
        <w:jc w:val="right"/>
        <w:rPr>
          <w:sz w:val="26"/>
          <w:szCs w:val="26"/>
          <w:lang w:eastAsia="ru-RU"/>
        </w:rPr>
      </w:pPr>
    </w:p>
    <w:p w:rsidR="00BA16B3" w:rsidRPr="009B4275" w:rsidRDefault="00BA16B3" w:rsidP="00BA16B3">
      <w:pPr>
        <w:tabs>
          <w:tab w:val="left" w:pos="993"/>
        </w:tabs>
        <w:spacing w:line="276" w:lineRule="auto"/>
        <w:rPr>
          <w:sz w:val="26"/>
          <w:szCs w:val="26"/>
          <w:lang w:eastAsia="ru-RU"/>
        </w:rPr>
      </w:pPr>
    </w:p>
    <w:p w:rsidR="00B5327A" w:rsidRPr="009B4275" w:rsidRDefault="00B5327A" w:rsidP="00BA16B3">
      <w:pPr>
        <w:spacing w:line="276" w:lineRule="auto"/>
        <w:jc w:val="right"/>
        <w:rPr>
          <w:sz w:val="26"/>
          <w:szCs w:val="26"/>
          <w:lang w:eastAsia="ru-RU"/>
        </w:rPr>
        <w:sectPr w:rsidR="00B5327A" w:rsidRPr="009B4275" w:rsidSect="00BA16B3">
          <w:pgSz w:w="16838" w:h="11906" w:orient="landscape"/>
          <w:pgMar w:top="1701" w:right="1134" w:bottom="850" w:left="1134" w:header="708" w:footer="708" w:gutter="0"/>
          <w:cols w:space="708"/>
          <w:docGrid w:linePitch="360"/>
        </w:sectPr>
      </w:pPr>
    </w:p>
    <w:p w:rsidR="00BA16B3" w:rsidRPr="00B009FD" w:rsidRDefault="00BA16B3" w:rsidP="00BA16B3">
      <w:pPr>
        <w:spacing w:line="276" w:lineRule="auto"/>
        <w:jc w:val="right"/>
        <w:rPr>
          <w:sz w:val="26"/>
          <w:szCs w:val="26"/>
          <w:lang w:eastAsia="ru-RU"/>
        </w:rPr>
      </w:pPr>
      <w:r w:rsidRPr="00B009FD">
        <w:rPr>
          <w:sz w:val="26"/>
          <w:szCs w:val="26"/>
          <w:lang w:eastAsia="ru-RU"/>
        </w:rPr>
        <w:lastRenderedPageBreak/>
        <w:t xml:space="preserve">Приложение №2 к ТЗ </w:t>
      </w:r>
      <w:r w:rsidR="009F3C79" w:rsidRPr="00B009FD">
        <w:rPr>
          <w:sz w:val="26"/>
          <w:szCs w:val="26"/>
        </w:rPr>
        <w:t>№ ТЗ/40/2026/2398-3 от «23» июня 2026 г.</w:t>
      </w:r>
    </w:p>
    <w:p w:rsidR="00BA16B3" w:rsidRPr="009B4275" w:rsidRDefault="00BA16B3" w:rsidP="00BA16B3">
      <w:pPr>
        <w:tabs>
          <w:tab w:val="left" w:pos="993"/>
        </w:tabs>
        <w:spacing w:line="276" w:lineRule="auto"/>
        <w:jc w:val="right"/>
        <w:rPr>
          <w:sz w:val="26"/>
          <w:szCs w:val="26"/>
          <w:lang w:eastAsia="ru-RU"/>
        </w:rPr>
      </w:pPr>
    </w:p>
    <w:p w:rsidR="00BA16B3" w:rsidRPr="009B4275" w:rsidRDefault="00BA16B3" w:rsidP="00BA16B3">
      <w:pPr>
        <w:tabs>
          <w:tab w:val="left" w:pos="993"/>
        </w:tabs>
        <w:spacing w:line="276" w:lineRule="auto"/>
        <w:jc w:val="center"/>
        <w:rPr>
          <w:b/>
          <w:sz w:val="26"/>
          <w:szCs w:val="26"/>
          <w:lang w:eastAsia="ru-RU"/>
        </w:rPr>
      </w:pPr>
      <w:r w:rsidRPr="009B4275">
        <w:rPr>
          <w:b/>
          <w:sz w:val="26"/>
          <w:szCs w:val="26"/>
          <w:lang w:eastAsia="ru-RU"/>
        </w:rPr>
        <w:t>Объем работ по площадным объектам</w:t>
      </w:r>
    </w:p>
    <w:p w:rsidR="00BA16B3" w:rsidRPr="009B4275" w:rsidRDefault="00BA16B3" w:rsidP="00BA16B3">
      <w:pPr>
        <w:tabs>
          <w:tab w:val="left" w:pos="993"/>
        </w:tabs>
        <w:spacing w:line="276" w:lineRule="auto"/>
        <w:jc w:val="right"/>
        <w:rPr>
          <w:sz w:val="26"/>
          <w:szCs w:val="26"/>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
        <w:gridCol w:w="4661"/>
        <w:gridCol w:w="2324"/>
        <w:gridCol w:w="2386"/>
        <w:gridCol w:w="2357"/>
        <w:gridCol w:w="2363"/>
      </w:tblGrid>
      <w:tr w:rsidR="009435ED" w:rsidRPr="009B4275" w:rsidTr="00835768">
        <w:trPr>
          <w:trHeight w:val="600"/>
        </w:trPr>
        <w:tc>
          <w:tcPr>
            <w:tcW w:w="173" w:type="pct"/>
            <w:vMerge w:val="restart"/>
            <w:vAlign w:val="center"/>
          </w:tcPr>
          <w:p w:rsidR="009435ED" w:rsidRPr="009B4275" w:rsidRDefault="009435ED" w:rsidP="003B3239">
            <w:pPr>
              <w:jc w:val="center"/>
              <w:rPr>
                <w:color w:val="000000"/>
                <w:sz w:val="22"/>
                <w:szCs w:val="18"/>
                <w:lang w:eastAsia="ru-RU"/>
              </w:rPr>
            </w:pPr>
            <w:r w:rsidRPr="009B4275">
              <w:rPr>
                <w:color w:val="000000"/>
                <w:sz w:val="22"/>
                <w:szCs w:val="18"/>
                <w:lang w:eastAsia="ru-RU"/>
              </w:rPr>
              <w:t xml:space="preserve">№ </w:t>
            </w:r>
            <w:proofErr w:type="spellStart"/>
            <w:r w:rsidRPr="009B4275">
              <w:rPr>
                <w:color w:val="000000"/>
                <w:sz w:val="22"/>
                <w:szCs w:val="18"/>
                <w:lang w:eastAsia="ru-RU"/>
              </w:rPr>
              <w:t>пп</w:t>
            </w:r>
            <w:proofErr w:type="spellEnd"/>
          </w:p>
        </w:tc>
        <w:tc>
          <w:tcPr>
            <w:tcW w:w="1542" w:type="pct"/>
            <w:vMerge w:val="restart"/>
            <w:shd w:val="clear" w:color="auto" w:fill="auto"/>
            <w:noWrap/>
            <w:vAlign w:val="center"/>
          </w:tcPr>
          <w:p w:rsidR="009435ED" w:rsidRPr="009B4275" w:rsidRDefault="009435ED" w:rsidP="003B3239">
            <w:pPr>
              <w:jc w:val="center"/>
              <w:rPr>
                <w:color w:val="000000"/>
                <w:sz w:val="22"/>
                <w:szCs w:val="18"/>
                <w:lang w:eastAsia="ru-RU"/>
              </w:rPr>
            </w:pPr>
            <w:r w:rsidRPr="009B4275">
              <w:rPr>
                <w:color w:val="000000"/>
                <w:sz w:val="22"/>
                <w:szCs w:val="18"/>
                <w:lang w:eastAsia="ru-RU"/>
              </w:rPr>
              <w:t>Наименование титула</w:t>
            </w:r>
          </w:p>
        </w:tc>
        <w:tc>
          <w:tcPr>
            <w:tcW w:w="3285" w:type="pct"/>
            <w:gridSpan w:val="4"/>
            <w:shd w:val="clear" w:color="auto" w:fill="auto"/>
            <w:vAlign w:val="center"/>
          </w:tcPr>
          <w:p w:rsidR="009435ED" w:rsidRPr="009B4275" w:rsidRDefault="009435ED" w:rsidP="003B3239">
            <w:pPr>
              <w:suppressAutoHyphens w:val="0"/>
              <w:jc w:val="center"/>
              <w:rPr>
                <w:color w:val="000000"/>
                <w:sz w:val="22"/>
                <w:szCs w:val="18"/>
                <w:lang w:eastAsia="ru-RU"/>
              </w:rPr>
            </w:pPr>
            <w:r w:rsidRPr="009B4275">
              <w:rPr>
                <w:color w:val="000000"/>
                <w:sz w:val="22"/>
                <w:szCs w:val="18"/>
                <w:lang w:eastAsia="ru-RU"/>
              </w:rPr>
              <w:t>Объем работ (количество ячеек, шт.)</w:t>
            </w:r>
          </w:p>
        </w:tc>
      </w:tr>
      <w:tr w:rsidR="009435ED" w:rsidRPr="009B4275" w:rsidTr="00B009FD">
        <w:trPr>
          <w:trHeight w:val="600"/>
        </w:trPr>
        <w:tc>
          <w:tcPr>
            <w:tcW w:w="173" w:type="pct"/>
            <w:vMerge/>
            <w:vAlign w:val="center"/>
            <w:hideMark/>
          </w:tcPr>
          <w:p w:rsidR="009435ED" w:rsidRPr="009B4275" w:rsidRDefault="009435ED" w:rsidP="003B3239">
            <w:pPr>
              <w:suppressAutoHyphens w:val="0"/>
              <w:jc w:val="center"/>
              <w:rPr>
                <w:color w:val="000000"/>
                <w:sz w:val="22"/>
                <w:szCs w:val="18"/>
                <w:lang w:eastAsia="ru-RU"/>
              </w:rPr>
            </w:pPr>
          </w:p>
        </w:tc>
        <w:tc>
          <w:tcPr>
            <w:tcW w:w="1542" w:type="pct"/>
            <w:vMerge/>
            <w:shd w:val="clear" w:color="auto" w:fill="auto"/>
            <w:noWrap/>
            <w:vAlign w:val="center"/>
            <w:hideMark/>
          </w:tcPr>
          <w:p w:rsidR="009435ED" w:rsidRPr="009B4275" w:rsidRDefault="009435ED" w:rsidP="003B3239">
            <w:pPr>
              <w:suppressAutoHyphens w:val="0"/>
              <w:jc w:val="center"/>
              <w:rPr>
                <w:color w:val="000000"/>
                <w:sz w:val="22"/>
                <w:szCs w:val="18"/>
                <w:lang w:eastAsia="ru-RU"/>
              </w:rPr>
            </w:pPr>
          </w:p>
        </w:tc>
        <w:tc>
          <w:tcPr>
            <w:tcW w:w="810" w:type="pct"/>
            <w:shd w:val="clear" w:color="auto" w:fill="auto"/>
            <w:vAlign w:val="center"/>
            <w:hideMark/>
          </w:tcPr>
          <w:p w:rsidR="009435ED" w:rsidRPr="009B4275" w:rsidRDefault="009435ED" w:rsidP="00876C5F">
            <w:pPr>
              <w:suppressAutoHyphens w:val="0"/>
              <w:jc w:val="center"/>
              <w:rPr>
                <w:color w:val="000000"/>
                <w:sz w:val="22"/>
                <w:szCs w:val="18"/>
                <w:lang w:eastAsia="ru-RU"/>
              </w:rPr>
            </w:pPr>
            <w:r w:rsidRPr="009B4275">
              <w:rPr>
                <w:color w:val="000000"/>
                <w:sz w:val="22"/>
                <w:szCs w:val="18"/>
                <w:lang w:eastAsia="ru-RU"/>
              </w:rPr>
              <w:t>Установка/замена КРУ (КСО) с учетом модернизации устройств РЗА</w:t>
            </w:r>
          </w:p>
        </w:tc>
        <w:tc>
          <w:tcPr>
            <w:tcW w:w="831" w:type="pct"/>
            <w:shd w:val="clear" w:color="auto" w:fill="auto"/>
            <w:vAlign w:val="center"/>
          </w:tcPr>
          <w:p w:rsidR="009435ED" w:rsidRPr="009B4275" w:rsidRDefault="009435ED" w:rsidP="003B3239">
            <w:pPr>
              <w:suppressAutoHyphens w:val="0"/>
              <w:jc w:val="center"/>
              <w:rPr>
                <w:color w:val="000000"/>
                <w:sz w:val="22"/>
                <w:szCs w:val="18"/>
                <w:lang w:eastAsia="ru-RU"/>
              </w:rPr>
            </w:pPr>
            <w:r w:rsidRPr="009B4275">
              <w:rPr>
                <w:color w:val="000000"/>
                <w:sz w:val="22"/>
                <w:szCs w:val="18"/>
                <w:lang w:eastAsia="ru-RU"/>
              </w:rPr>
              <w:t>Ретрофит ячейки с заменой коммутационных аппаратов и модернизацией устройств РЗА</w:t>
            </w:r>
          </w:p>
        </w:tc>
        <w:tc>
          <w:tcPr>
            <w:tcW w:w="821" w:type="pct"/>
            <w:shd w:val="clear" w:color="auto" w:fill="auto"/>
            <w:vAlign w:val="center"/>
          </w:tcPr>
          <w:p w:rsidR="009435ED" w:rsidRPr="009B4275" w:rsidRDefault="009435ED" w:rsidP="009435ED">
            <w:pPr>
              <w:suppressAutoHyphens w:val="0"/>
              <w:jc w:val="center"/>
              <w:rPr>
                <w:color w:val="000000"/>
                <w:sz w:val="22"/>
                <w:szCs w:val="18"/>
                <w:lang w:eastAsia="ru-RU"/>
              </w:rPr>
            </w:pPr>
            <w:r w:rsidRPr="009B4275">
              <w:rPr>
                <w:color w:val="000000"/>
                <w:sz w:val="22"/>
                <w:szCs w:val="18"/>
                <w:lang w:eastAsia="ru-RU"/>
              </w:rPr>
              <w:t xml:space="preserve">Модернизация устройств РЗА с заменой устройств РЗА на микропроцессорные терминалы </w:t>
            </w:r>
          </w:p>
        </w:tc>
        <w:tc>
          <w:tcPr>
            <w:tcW w:w="823" w:type="pct"/>
            <w:vAlign w:val="center"/>
          </w:tcPr>
          <w:p w:rsidR="009435ED" w:rsidRPr="009B4275" w:rsidRDefault="009435ED" w:rsidP="009435ED">
            <w:pPr>
              <w:suppressAutoHyphens w:val="0"/>
              <w:jc w:val="center"/>
              <w:rPr>
                <w:color w:val="000000"/>
                <w:sz w:val="22"/>
                <w:szCs w:val="18"/>
                <w:lang w:eastAsia="ru-RU"/>
              </w:rPr>
            </w:pPr>
            <w:r w:rsidRPr="009B4275">
              <w:rPr>
                <w:color w:val="000000"/>
                <w:sz w:val="22"/>
                <w:szCs w:val="18"/>
                <w:lang w:eastAsia="ru-RU"/>
              </w:rPr>
              <w:t>Установка терминала ЗМН</w:t>
            </w:r>
          </w:p>
        </w:tc>
      </w:tr>
      <w:tr w:rsidR="009435ED" w:rsidRPr="009B4275" w:rsidTr="00B009FD">
        <w:trPr>
          <w:trHeight w:val="300"/>
        </w:trPr>
        <w:tc>
          <w:tcPr>
            <w:tcW w:w="1715" w:type="pct"/>
            <w:gridSpan w:val="2"/>
            <w:shd w:val="clear" w:color="auto" w:fill="FFF2CC" w:themeFill="accent4" w:themeFillTint="33"/>
            <w:noWrap/>
            <w:vAlign w:val="center"/>
          </w:tcPr>
          <w:p w:rsidR="009435ED" w:rsidRPr="009B4275" w:rsidRDefault="009435ED" w:rsidP="00E65256">
            <w:pPr>
              <w:suppressAutoHyphens w:val="0"/>
              <w:jc w:val="center"/>
              <w:rPr>
                <w:b/>
                <w:color w:val="000000"/>
                <w:sz w:val="18"/>
                <w:szCs w:val="18"/>
                <w:lang w:eastAsia="ru-RU"/>
              </w:rPr>
            </w:pPr>
            <w:r w:rsidRPr="009B4275">
              <w:rPr>
                <w:b/>
                <w:color w:val="000000"/>
                <w:sz w:val="18"/>
                <w:szCs w:val="18"/>
                <w:lang w:eastAsia="ru-RU"/>
              </w:rPr>
              <w:t>ИТОГО</w:t>
            </w:r>
          </w:p>
        </w:tc>
        <w:tc>
          <w:tcPr>
            <w:tcW w:w="810" w:type="pct"/>
            <w:shd w:val="clear" w:color="auto" w:fill="FFF2CC" w:themeFill="accent4" w:themeFillTint="33"/>
            <w:vAlign w:val="center"/>
          </w:tcPr>
          <w:p w:rsidR="009435ED" w:rsidRPr="009B4275" w:rsidRDefault="009435ED" w:rsidP="00E65256">
            <w:pPr>
              <w:suppressAutoHyphens w:val="0"/>
              <w:jc w:val="center"/>
              <w:rPr>
                <w:b/>
                <w:color w:val="000000"/>
                <w:sz w:val="18"/>
                <w:szCs w:val="18"/>
                <w:lang w:eastAsia="ru-RU"/>
              </w:rPr>
            </w:pPr>
          </w:p>
        </w:tc>
        <w:tc>
          <w:tcPr>
            <w:tcW w:w="831" w:type="pct"/>
            <w:shd w:val="clear" w:color="auto" w:fill="FFF2CC" w:themeFill="accent4" w:themeFillTint="33"/>
            <w:noWrap/>
            <w:vAlign w:val="center"/>
          </w:tcPr>
          <w:p w:rsidR="009435ED" w:rsidRPr="009B4275" w:rsidRDefault="009435ED" w:rsidP="00E65256">
            <w:pPr>
              <w:suppressAutoHyphens w:val="0"/>
              <w:jc w:val="center"/>
              <w:rPr>
                <w:b/>
                <w:color w:val="000000"/>
                <w:sz w:val="18"/>
                <w:szCs w:val="18"/>
                <w:lang w:eastAsia="ru-RU"/>
              </w:rPr>
            </w:pPr>
          </w:p>
        </w:tc>
        <w:tc>
          <w:tcPr>
            <w:tcW w:w="821" w:type="pct"/>
            <w:shd w:val="clear" w:color="auto" w:fill="FFF2CC" w:themeFill="accent4" w:themeFillTint="33"/>
            <w:noWrap/>
            <w:vAlign w:val="center"/>
          </w:tcPr>
          <w:p w:rsidR="009435ED" w:rsidRPr="009B4275" w:rsidRDefault="009435ED" w:rsidP="00E65256">
            <w:pPr>
              <w:suppressAutoHyphens w:val="0"/>
              <w:jc w:val="center"/>
              <w:rPr>
                <w:b/>
                <w:color w:val="000000"/>
                <w:sz w:val="18"/>
                <w:szCs w:val="18"/>
                <w:lang w:eastAsia="ru-RU"/>
              </w:rPr>
            </w:pPr>
          </w:p>
        </w:tc>
        <w:tc>
          <w:tcPr>
            <w:tcW w:w="823" w:type="pct"/>
            <w:shd w:val="clear" w:color="auto" w:fill="FFF2CC" w:themeFill="accent4" w:themeFillTint="33"/>
          </w:tcPr>
          <w:p w:rsidR="009435ED" w:rsidRPr="009B4275" w:rsidRDefault="009435ED" w:rsidP="00E65256">
            <w:pPr>
              <w:suppressAutoHyphens w:val="0"/>
              <w:jc w:val="center"/>
              <w:rPr>
                <w:b/>
                <w:color w:val="000000"/>
                <w:sz w:val="18"/>
                <w:szCs w:val="18"/>
                <w:lang w:eastAsia="ru-RU"/>
              </w:rPr>
            </w:pPr>
          </w:p>
        </w:tc>
      </w:tr>
      <w:tr w:rsidR="009435ED" w:rsidRPr="009B4275" w:rsidTr="00B009FD">
        <w:trPr>
          <w:trHeight w:val="300"/>
        </w:trPr>
        <w:tc>
          <w:tcPr>
            <w:tcW w:w="173" w:type="pct"/>
            <w:shd w:val="clear" w:color="auto" w:fill="auto"/>
            <w:noWrap/>
            <w:vAlign w:val="center"/>
          </w:tcPr>
          <w:p w:rsidR="009435ED" w:rsidRPr="009B4275" w:rsidRDefault="009435ED" w:rsidP="00837003">
            <w:pPr>
              <w:pStyle w:val="a5"/>
              <w:numPr>
                <w:ilvl w:val="0"/>
                <w:numId w:val="23"/>
              </w:numPr>
              <w:suppressAutoHyphens w:val="0"/>
              <w:ind w:left="32" w:hanging="32"/>
              <w:jc w:val="center"/>
              <w:rPr>
                <w:color w:val="000000"/>
                <w:sz w:val="22"/>
                <w:szCs w:val="22"/>
                <w:lang w:eastAsia="ru-RU"/>
              </w:rPr>
            </w:pPr>
          </w:p>
        </w:tc>
        <w:tc>
          <w:tcPr>
            <w:tcW w:w="1542" w:type="pct"/>
            <w:shd w:val="clear" w:color="auto" w:fill="auto"/>
            <w:noWrap/>
            <w:vAlign w:val="center"/>
          </w:tcPr>
          <w:p w:rsidR="009435ED" w:rsidRPr="00835768" w:rsidRDefault="009F3C79" w:rsidP="000B79AC">
            <w:pPr>
              <w:suppressAutoHyphens w:val="0"/>
              <w:jc w:val="center"/>
              <w:rPr>
                <w:b/>
                <w:sz w:val="22"/>
                <w:szCs w:val="22"/>
                <w:lang w:eastAsia="ru-RU"/>
              </w:rPr>
            </w:pPr>
            <w:r w:rsidRPr="00835768">
              <w:rPr>
                <w:b/>
                <w:sz w:val="22"/>
                <w:szCs w:val="22"/>
                <w:lang w:eastAsia="ru-RU"/>
              </w:rPr>
              <w:t>Медынский</w:t>
            </w:r>
          </w:p>
        </w:tc>
        <w:tc>
          <w:tcPr>
            <w:tcW w:w="810" w:type="pct"/>
            <w:shd w:val="clear" w:color="auto" w:fill="auto"/>
            <w:noWrap/>
            <w:vAlign w:val="center"/>
          </w:tcPr>
          <w:p w:rsidR="009435ED" w:rsidRPr="009B4275" w:rsidRDefault="009435ED" w:rsidP="000B79AC">
            <w:pPr>
              <w:suppressAutoHyphens w:val="0"/>
              <w:jc w:val="center"/>
              <w:rPr>
                <w:color w:val="000000"/>
                <w:sz w:val="18"/>
                <w:szCs w:val="18"/>
                <w:lang w:eastAsia="ru-RU"/>
              </w:rPr>
            </w:pPr>
          </w:p>
        </w:tc>
        <w:tc>
          <w:tcPr>
            <w:tcW w:w="831" w:type="pct"/>
            <w:shd w:val="clear" w:color="auto" w:fill="auto"/>
            <w:noWrap/>
            <w:vAlign w:val="center"/>
          </w:tcPr>
          <w:p w:rsidR="009435ED" w:rsidRPr="009B4275" w:rsidRDefault="009435ED" w:rsidP="000B79AC">
            <w:pPr>
              <w:suppressAutoHyphens w:val="0"/>
              <w:jc w:val="center"/>
              <w:rPr>
                <w:color w:val="000000"/>
                <w:sz w:val="18"/>
                <w:szCs w:val="18"/>
                <w:lang w:eastAsia="ru-RU"/>
              </w:rPr>
            </w:pPr>
          </w:p>
        </w:tc>
        <w:tc>
          <w:tcPr>
            <w:tcW w:w="821" w:type="pct"/>
            <w:shd w:val="clear" w:color="auto" w:fill="auto"/>
            <w:noWrap/>
            <w:vAlign w:val="center"/>
          </w:tcPr>
          <w:p w:rsidR="009435ED" w:rsidRPr="009B4275" w:rsidRDefault="009435ED" w:rsidP="000B79AC">
            <w:pPr>
              <w:suppressAutoHyphens w:val="0"/>
              <w:jc w:val="center"/>
              <w:rPr>
                <w:color w:val="000000"/>
                <w:sz w:val="18"/>
                <w:szCs w:val="18"/>
                <w:lang w:eastAsia="ru-RU"/>
              </w:rPr>
            </w:pPr>
          </w:p>
        </w:tc>
        <w:tc>
          <w:tcPr>
            <w:tcW w:w="823" w:type="pct"/>
          </w:tcPr>
          <w:p w:rsidR="009435ED" w:rsidRPr="009B4275" w:rsidRDefault="009435ED" w:rsidP="000B79AC">
            <w:pPr>
              <w:suppressAutoHyphens w:val="0"/>
              <w:jc w:val="center"/>
              <w:rPr>
                <w:color w:val="000000"/>
                <w:sz w:val="18"/>
                <w:szCs w:val="18"/>
                <w:lang w:eastAsia="ru-RU"/>
              </w:rPr>
            </w:pPr>
          </w:p>
        </w:tc>
      </w:tr>
      <w:tr w:rsidR="009435ED" w:rsidRPr="009B4275" w:rsidTr="00B009FD">
        <w:trPr>
          <w:trHeight w:val="300"/>
        </w:trPr>
        <w:tc>
          <w:tcPr>
            <w:tcW w:w="173" w:type="pct"/>
            <w:shd w:val="clear" w:color="auto" w:fill="auto"/>
            <w:noWrap/>
            <w:vAlign w:val="center"/>
          </w:tcPr>
          <w:p w:rsidR="009435ED" w:rsidRPr="009B4275" w:rsidRDefault="009435ED" w:rsidP="00837003">
            <w:pPr>
              <w:pStyle w:val="a5"/>
              <w:numPr>
                <w:ilvl w:val="1"/>
                <w:numId w:val="23"/>
              </w:numPr>
              <w:suppressAutoHyphens w:val="0"/>
              <w:ind w:left="32" w:hanging="32"/>
              <w:rPr>
                <w:color w:val="000000"/>
                <w:sz w:val="22"/>
                <w:szCs w:val="22"/>
                <w:lang w:eastAsia="ru-RU"/>
              </w:rPr>
            </w:pPr>
          </w:p>
        </w:tc>
        <w:tc>
          <w:tcPr>
            <w:tcW w:w="1542" w:type="pct"/>
            <w:shd w:val="clear" w:color="auto" w:fill="auto"/>
            <w:noWrap/>
            <w:vAlign w:val="center"/>
          </w:tcPr>
          <w:p w:rsidR="009435ED" w:rsidRPr="009B4275" w:rsidRDefault="00B009FD" w:rsidP="0024506F">
            <w:pPr>
              <w:suppressAutoHyphens w:val="0"/>
              <w:rPr>
                <w:sz w:val="22"/>
                <w:szCs w:val="22"/>
                <w:lang w:eastAsia="ru-RU"/>
              </w:rPr>
            </w:pPr>
            <w:r w:rsidRPr="00B009FD">
              <w:rPr>
                <w:sz w:val="22"/>
                <w:szCs w:val="22"/>
                <w:lang w:eastAsia="ru-RU"/>
              </w:rPr>
              <w:t xml:space="preserve">Реконструкция ПС </w:t>
            </w:r>
            <w:r w:rsidR="0024506F">
              <w:rPr>
                <w:sz w:val="22"/>
                <w:szCs w:val="22"/>
                <w:lang w:eastAsia="ru-RU"/>
              </w:rPr>
              <w:t xml:space="preserve">35/10 </w:t>
            </w:r>
            <w:proofErr w:type="spellStart"/>
            <w:r w:rsidRPr="00B009FD">
              <w:rPr>
                <w:sz w:val="22"/>
                <w:szCs w:val="22"/>
                <w:lang w:eastAsia="ru-RU"/>
              </w:rPr>
              <w:t>Кременская</w:t>
            </w:r>
            <w:proofErr w:type="spellEnd"/>
            <w:r w:rsidRPr="00B009FD">
              <w:rPr>
                <w:sz w:val="22"/>
                <w:szCs w:val="22"/>
                <w:lang w:eastAsia="ru-RU"/>
              </w:rPr>
              <w:t xml:space="preserve"> </w:t>
            </w:r>
            <w:r w:rsidR="0024506F">
              <w:rPr>
                <w:sz w:val="22"/>
                <w:szCs w:val="22"/>
                <w:lang w:eastAsia="ru-RU"/>
              </w:rPr>
              <w:t>(</w:t>
            </w:r>
            <w:proofErr w:type="spellStart"/>
            <w:r w:rsidR="0024506F">
              <w:rPr>
                <w:sz w:val="22"/>
                <w:szCs w:val="22"/>
                <w:lang w:eastAsia="ru-RU"/>
              </w:rPr>
              <w:t>яч</w:t>
            </w:r>
            <w:proofErr w:type="spellEnd"/>
            <w:r w:rsidR="0024506F">
              <w:rPr>
                <w:sz w:val="22"/>
                <w:szCs w:val="22"/>
                <w:lang w:eastAsia="ru-RU"/>
              </w:rPr>
              <w:t xml:space="preserve">. </w:t>
            </w:r>
            <w:r w:rsidRPr="00B009FD">
              <w:rPr>
                <w:sz w:val="22"/>
                <w:szCs w:val="22"/>
                <w:lang w:eastAsia="ru-RU"/>
              </w:rPr>
              <w:t>№</w:t>
            </w:r>
            <w:r w:rsidR="0024506F">
              <w:rPr>
                <w:sz w:val="22"/>
                <w:szCs w:val="22"/>
                <w:lang w:eastAsia="ru-RU"/>
              </w:rPr>
              <w:t xml:space="preserve"> </w:t>
            </w:r>
            <w:r w:rsidRPr="00B009FD">
              <w:rPr>
                <w:sz w:val="22"/>
                <w:szCs w:val="22"/>
                <w:lang w:eastAsia="ru-RU"/>
              </w:rPr>
              <w:t>2</w:t>
            </w:r>
            <w:r w:rsidR="0024506F">
              <w:rPr>
                <w:sz w:val="22"/>
                <w:szCs w:val="22"/>
                <w:lang w:eastAsia="ru-RU"/>
              </w:rPr>
              <w:t>)</w:t>
            </w:r>
          </w:p>
        </w:tc>
        <w:tc>
          <w:tcPr>
            <w:tcW w:w="810" w:type="pct"/>
            <w:shd w:val="clear" w:color="auto" w:fill="auto"/>
            <w:noWrap/>
            <w:vAlign w:val="center"/>
          </w:tcPr>
          <w:p w:rsidR="009435ED" w:rsidRPr="009B4275" w:rsidRDefault="009435ED" w:rsidP="000B79AC">
            <w:pPr>
              <w:suppressAutoHyphens w:val="0"/>
              <w:jc w:val="center"/>
              <w:rPr>
                <w:color w:val="000000"/>
                <w:sz w:val="18"/>
                <w:szCs w:val="18"/>
                <w:lang w:eastAsia="ru-RU"/>
              </w:rPr>
            </w:pPr>
          </w:p>
        </w:tc>
        <w:tc>
          <w:tcPr>
            <w:tcW w:w="831" w:type="pct"/>
            <w:shd w:val="clear" w:color="auto" w:fill="auto"/>
            <w:noWrap/>
            <w:vAlign w:val="center"/>
          </w:tcPr>
          <w:p w:rsidR="009435ED" w:rsidRPr="0024506F" w:rsidRDefault="00B009FD" w:rsidP="000B79AC">
            <w:pPr>
              <w:suppressAutoHyphens w:val="0"/>
              <w:jc w:val="center"/>
              <w:rPr>
                <w:color w:val="000000"/>
                <w:sz w:val="22"/>
                <w:szCs w:val="22"/>
                <w:lang w:eastAsia="ru-RU"/>
              </w:rPr>
            </w:pPr>
            <w:r w:rsidRPr="0024506F">
              <w:rPr>
                <w:color w:val="000000"/>
                <w:sz w:val="22"/>
                <w:szCs w:val="22"/>
                <w:lang w:eastAsia="ru-RU"/>
              </w:rPr>
              <w:t>1</w:t>
            </w:r>
          </w:p>
        </w:tc>
        <w:tc>
          <w:tcPr>
            <w:tcW w:w="821" w:type="pct"/>
            <w:shd w:val="clear" w:color="auto" w:fill="auto"/>
            <w:noWrap/>
            <w:vAlign w:val="center"/>
          </w:tcPr>
          <w:p w:rsidR="009435ED" w:rsidRPr="009B4275" w:rsidRDefault="009435ED" w:rsidP="000B79AC">
            <w:pPr>
              <w:suppressAutoHyphens w:val="0"/>
              <w:jc w:val="center"/>
              <w:rPr>
                <w:color w:val="000000"/>
                <w:sz w:val="18"/>
                <w:szCs w:val="18"/>
                <w:lang w:eastAsia="ru-RU"/>
              </w:rPr>
            </w:pPr>
          </w:p>
        </w:tc>
        <w:tc>
          <w:tcPr>
            <w:tcW w:w="823" w:type="pct"/>
          </w:tcPr>
          <w:p w:rsidR="009435ED" w:rsidRPr="009B4275" w:rsidRDefault="009435ED" w:rsidP="000B79AC">
            <w:pPr>
              <w:suppressAutoHyphens w:val="0"/>
              <w:jc w:val="center"/>
              <w:rPr>
                <w:color w:val="000000"/>
                <w:sz w:val="18"/>
                <w:szCs w:val="18"/>
                <w:lang w:eastAsia="ru-RU"/>
              </w:rPr>
            </w:pPr>
          </w:p>
        </w:tc>
      </w:tr>
      <w:tr w:rsidR="009435ED" w:rsidRPr="009B4275" w:rsidTr="00B009FD">
        <w:trPr>
          <w:trHeight w:val="300"/>
        </w:trPr>
        <w:tc>
          <w:tcPr>
            <w:tcW w:w="173" w:type="pct"/>
            <w:shd w:val="clear" w:color="auto" w:fill="auto"/>
            <w:noWrap/>
            <w:vAlign w:val="center"/>
          </w:tcPr>
          <w:p w:rsidR="009435ED" w:rsidRPr="009B4275" w:rsidRDefault="009435ED" w:rsidP="00837003">
            <w:pPr>
              <w:pStyle w:val="a5"/>
              <w:numPr>
                <w:ilvl w:val="1"/>
                <w:numId w:val="23"/>
              </w:numPr>
              <w:suppressAutoHyphens w:val="0"/>
              <w:ind w:left="32" w:hanging="32"/>
              <w:jc w:val="center"/>
              <w:rPr>
                <w:color w:val="000000"/>
                <w:sz w:val="22"/>
                <w:szCs w:val="22"/>
                <w:lang w:eastAsia="ru-RU"/>
              </w:rPr>
            </w:pPr>
          </w:p>
        </w:tc>
        <w:tc>
          <w:tcPr>
            <w:tcW w:w="1542" w:type="pct"/>
            <w:shd w:val="clear" w:color="auto" w:fill="auto"/>
            <w:noWrap/>
            <w:vAlign w:val="center"/>
          </w:tcPr>
          <w:p w:rsidR="009435ED" w:rsidRPr="009B4275" w:rsidRDefault="00B009FD" w:rsidP="0024506F">
            <w:pPr>
              <w:suppressAutoHyphens w:val="0"/>
              <w:rPr>
                <w:sz w:val="22"/>
                <w:szCs w:val="22"/>
                <w:lang w:eastAsia="ru-RU"/>
              </w:rPr>
            </w:pPr>
            <w:r w:rsidRPr="00B009FD">
              <w:rPr>
                <w:sz w:val="22"/>
                <w:szCs w:val="22"/>
                <w:lang w:eastAsia="ru-RU"/>
              </w:rPr>
              <w:t>Реконструкция ПС</w:t>
            </w:r>
            <w:r w:rsidR="0024506F">
              <w:rPr>
                <w:sz w:val="22"/>
                <w:szCs w:val="22"/>
                <w:lang w:eastAsia="ru-RU"/>
              </w:rPr>
              <w:t xml:space="preserve"> 110/35/10</w:t>
            </w:r>
            <w:r w:rsidRPr="00B009FD">
              <w:rPr>
                <w:sz w:val="22"/>
                <w:szCs w:val="22"/>
                <w:lang w:eastAsia="ru-RU"/>
              </w:rPr>
              <w:t xml:space="preserve"> Медынь </w:t>
            </w:r>
            <w:r w:rsidR="0024506F">
              <w:rPr>
                <w:sz w:val="22"/>
                <w:szCs w:val="22"/>
                <w:lang w:eastAsia="ru-RU"/>
              </w:rPr>
              <w:t>(</w:t>
            </w:r>
            <w:proofErr w:type="spellStart"/>
            <w:r w:rsidR="0024506F">
              <w:rPr>
                <w:sz w:val="22"/>
                <w:szCs w:val="22"/>
                <w:lang w:eastAsia="ru-RU"/>
              </w:rPr>
              <w:t>яч</w:t>
            </w:r>
            <w:proofErr w:type="spellEnd"/>
            <w:r w:rsidR="0024506F">
              <w:rPr>
                <w:sz w:val="22"/>
                <w:szCs w:val="22"/>
                <w:lang w:eastAsia="ru-RU"/>
              </w:rPr>
              <w:t xml:space="preserve">. № 5) </w:t>
            </w:r>
          </w:p>
        </w:tc>
        <w:tc>
          <w:tcPr>
            <w:tcW w:w="810" w:type="pct"/>
            <w:shd w:val="clear" w:color="auto" w:fill="auto"/>
            <w:noWrap/>
            <w:vAlign w:val="center"/>
          </w:tcPr>
          <w:p w:rsidR="009435ED" w:rsidRPr="009B4275" w:rsidRDefault="009435ED" w:rsidP="000B79AC">
            <w:pPr>
              <w:suppressAutoHyphens w:val="0"/>
              <w:jc w:val="center"/>
              <w:rPr>
                <w:color w:val="000000"/>
                <w:sz w:val="18"/>
                <w:szCs w:val="18"/>
                <w:lang w:eastAsia="ru-RU"/>
              </w:rPr>
            </w:pPr>
          </w:p>
        </w:tc>
        <w:tc>
          <w:tcPr>
            <w:tcW w:w="831" w:type="pct"/>
            <w:shd w:val="clear" w:color="auto" w:fill="auto"/>
            <w:noWrap/>
            <w:vAlign w:val="center"/>
          </w:tcPr>
          <w:p w:rsidR="009435ED" w:rsidRPr="0024506F" w:rsidRDefault="00B009FD" w:rsidP="000B79AC">
            <w:pPr>
              <w:suppressAutoHyphens w:val="0"/>
              <w:jc w:val="center"/>
              <w:rPr>
                <w:color w:val="000000"/>
                <w:sz w:val="22"/>
                <w:szCs w:val="22"/>
                <w:lang w:eastAsia="ru-RU"/>
              </w:rPr>
            </w:pPr>
            <w:r w:rsidRPr="0024506F">
              <w:rPr>
                <w:color w:val="000000"/>
                <w:sz w:val="22"/>
                <w:szCs w:val="22"/>
                <w:lang w:eastAsia="ru-RU"/>
              </w:rPr>
              <w:t>1</w:t>
            </w:r>
          </w:p>
        </w:tc>
        <w:tc>
          <w:tcPr>
            <w:tcW w:w="821" w:type="pct"/>
            <w:shd w:val="clear" w:color="auto" w:fill="auto"/>
            <w:noWrap/>
            <w:vAlign w:val="center"/>
          </w:tcPr>
          <w:p w:rsidR="009435ED" w:rsidRPr="009B4275" w:rsidRDefault="009435ED" w:rsidP="000B79AC">
            <w:pPr>
              <w:suppressAutoHyphens w:val="0"/>
              <w:jc w:val="center"/>
              <w:rPr>
                <w:color w:val="000000"/>
                <w:sz w:val="18"/>
                <w:szCs w:val="18"/>
                <w:lang w:eastAsia="ru-RU"/>
              </w:rPr>
            </w:pPr>
          </w:p>
        </w:tc>
        <w:tc>
          <w:tcPr>
            <w:tcW w:w="823" w:type="pct"/>
          </w:tcPr>
          <w:p w:rsidR="009435ED" w:rsidRPr="009B4275" w:rsidRDefault="009435ED" w:rsidP="000B79AC">
            <w:pPr>
              <w:suppressAutoHyphens w:val="0"/>
              <w:jc w:val="center"/>
              <w:rPr>
                <w:color w:val="000000"/>
                <w:sz w:val="18"/>
                <w:szCs w:val="18"/>
                <w:lang w:eastAsia="ru-RU"/>
              </w:rPr>
            </w:pPr>
          </w:p>
        </w:tc>
      </w:tr>
      <w:tr w:rsidR="009435ED" w:rsidRPr="009B4275" w:rsidTr="00B009FD">
        <w:trPr>
          <w:trHeight w:val="300"/>
        </w:trPr>
        <w:tc>
          <w:tcPr>
            <w:tcW w:w="173" w:type="pct"/>
            <w:shd w:val="clear" w:color="auto" w:fill="auto"/>
            <w:noWrap/>
            <w:vAlign w:val="center"/>
          </w:tcPr>
          <w:p w:rsidR="009435ED" w:rsidRPr="009B4275" w:rsidRDefault="009435ED" w:rsidP="00837003">
            <w:pPr>
              <w:pStyle w:val="a5"/>
              <w:numPr>
                <w:ilvl w:val="1"/>
                <w:numId w:val="23"/>
              </w:numPr>
              <w:suppressAutoHyphens w:val="0"/>
              <w:ind w:left="32" w:hanging="32"/>
              <w:jc w:val="center"/>
              <w:rPr>
                <w:color w:val="000000"/>
                <w:sz w:val="22"/>
                <w:szCs w:val="22"/>
                <w:lang w:eastAsia="ru-RU"/>
              </w:rPr>
            </w:pPr>
          </w:p>
        </w:tc>
        <w:tc>
          <w:tcPr>
            <w:tcW w:w="1542" w:type="pct"/>
            <w:shd w:val="clear" w:color="auto" w:fill="auto"/>
            <w:noWrap/>
            <w:vAlign w:val="center"/>
          </w:tcPr>
          <w:p w:rsidR="009435ED" w:rsidRPr="009B4275" w:rsidRDefault="00B009FD" w:rsidP="00B009FD">
            <w:pPr>
              <w:suppressAutoHyphens w:val="0"/>
              <w:rPr>
                <w:sz w:val="22"/>
                <w:szCs w:val="22"/>
                <w:lang w:eastAsia="ru-RU"/>
              </w:rPr>
            </w:pPr>
            <w:r>
              <w:rPr>
                <w:sz w:val="22"/>
                <w:szCs w:val="22"/>
                <w:lang w:eastAsia="ru-RU"/>
              </w:rPr>
              <w:t xml:space="preserve">Реконструкция ПС </w:t>
            </w:r>
            <w:r w:rsidR="0024506F">
              <w:rPr>
                <w:sz w:val="22"/>
                <w:szCs w:val="22"/>
                <w:lang w:eastAsia="ru-RU"/>
              </w:rPr>
              <w:t xml:space="preserve">35/10 </w:t>
            </w:r>
            <w:r>
              <w:rPr>
                <w:sz w:val="22"/>
                <w:szCs w:val="22"/>
                <w:lang w:eastAsia="ru-RU"/>
              </w:rPr>
              <w:t xml:space="preserve">Передел </w:t>
            </w:r>
            <w:r w:rsidR="0024506F">
              <w:rPr>
                <w:sz w:val="22"/>
                <w:szCs w:val="22"/>
                <w:lang w:eastAsia="ru-RU"/>
              </w:rPr>
              <w:t>(</w:t>
            </w:r>
            <w:proofErr w:type="spellStart"/>
            <w:r w:rsidR="0024506F">
              <w:rPr>
                <w:sz w:val="22"/>
                <w:szCs w:val="22"/>
                <w:lang w:eastAsia="ru-RU"/>
              </w:rPr>
              <w:t>яч</w:t>
            </w:r>
            <w:proofErr w:type="spellEnd"/>
            <w:r w:rsidR="0024506F">
              <w:rPr>
                <w:sz w:val="22"/>
                <w:szCs w:val="22"/>
                <w:lang w:eastAsia="ru-RU"/>
              </w:rPr>
              <w:t>. № 2)</w:t>
            </w:r>
          </w:p>
        </w:tc>
        <w:tc>
          <w:tcPr>
            <w:tcW w:w="810" w:type="pct"/>
            <w:shd w:val="clear" w:color="auto" w:fill="auto"/>
            <w:noWrap/>
            <w:vAlign w:val="center"/>
          </w:tcPr>
          <w:p w:rsidR="009435ED" w:rsidRPr="009B4275" w:rsidRDefault="009435ED" w:rsidP="000B79AC">
            <w:pPr>
              <w:suppressAutoHyphens w:val="0"/>
              <w:jc w:val="center"/>
              <w:rPr>
                <w:color w:val="000000"/>
                <w:sz w:val="18"/>
                <w:szCs w:val="18"/>
                <w:lang w:eastAsia="ru-RU"/>
              </w:rPr>
            </w:pPr>
          </w:p>
        </w:tc>
        <w:tc>
          <w:tcPr>
            <w:tcW w:w="831" w:type="pct"/>
            <w:shd w:val="clear" w:color="auto" w:fill="auto"/>
            <w:noWrap/>
            <w:vAlign w:val="center"/>
          </w:tcPr>
          <w:p w:rsidR="009435ED" w:rsidRPr="0024506F" w:rsidRDefault="00B009FD" w:rsidP="000B79AC">
            <w:pPr>
              <w:suppressAutoHyphens w:val="0"/>
              <w:jc w:val="center"/>
              <w:rPr>
                <w:color w:val="000000"/>
                <w:sz w:val="22"/>
                <w:szCs w:val="22"/>
                <w:lang w:eastAsia="ru-RU"/>
              </w:rPr>
            </w:pPr>
            <w:r w:rsidRPr="0024506F">
              <w:rPr>
                <w:color w:val="000000"/>
                <w:sz w:val="22"/>
                <w:szCs w:val="22"/>
                <w:lang w:eastAsia="ru-RU"/>
              </w:rPr>
              <w:t>1</w:t>
            </w:r>
          </w:p>
        </w:tc>
        <w:tc>
          <w:tcPr>
            <w:tcW w:w="821" w:type="pct"/>
            <w:shd w:val="clear" w:color="auto" w:fill="auto"/>
            <w:noWrap/>
            <w:vAlign w:val="center"/>
          </w:tcPr>
          <w:p w:rsidR="009435ED" w:rsidRPr="009B4275" w:rsidRDefault="009435ED" w:rsidP="000B79AC">
            <w:pPr>
              <w:suppressAutoHyphens w:val="0"/>
              <w:jc w:val="center"/>
              <w:rPr>
                <w:color w:val="000000"/>
                <w:sz w:val="18"/>
                <w:szCs w:val="18"/>
                <w:lang w:eastAsia="ru-RU"/>
              </w:rPr>
            </w:pPr>
          </w:p>
        </w:tc>
        <w:tc>
          <w:tcPr>
            <w:tcW w:w="823" w:type="pct"/>
          </w:tcPr>
          <w:p w:rsidR="009435ED" w:rsidRPr="009B4275" w:rsidRDefault="009435ED" w:rsidP="000B79AC">
            <w:pPr>
              <w:suppressAutoHyphens w:val="0"/>
              <w:jc w:val="center"/>
              <w:rPr>
                <w:color w:val="000000"/>
                <w:sz w:val="18"/>
                <w:szCs w:val="18"/>
                <w:lang w:eastAsia="ru-RU"/>
              </w:rPr>
            </w:pPr>
          </w:p>
        </w:tc>
      </w:tr>
      <w:tr w:rsidR="009435ED" w:rsidRPr="009B4275" w:rsidTr="00B009FD">
        <w:trPr>
          <w:trHeight w:val="300"/>
        </w:trPr>
        <w:tc>
          <w:tcPr>
            <w:tcW w:w="173" w:type="pct"/>
            <w:shd w:val="clear" w:color="auto" w:fill="auto"/>
            <w:noWrap/>
            <w:vAlign w:val="center"/>
          </w:tcPr>
          <w:p w:rsidR="009435ED" w:rsidRPr="009B4275" w:rsidRDefault="009435ED" w:rsidP="00837003">
            <w:pPr>
              <w:pStyle w:val="a5"/>
              <w:numPr>
                <w:ilvl w:val="1"/>
                <w:numId w:val="23"/>
              </w:numPr>
              <w:suppressAutoHyphens w:val="0"/>
              <w:ind w:left="32" w:hanging="32"/>
              <w:jc w:val="center"/>
              <w:rPr>
                <w:color w:val="000000"/>
                <w:sz w:val="22"/>
                <w:szCs w:val="22"/>
                <w:lang w:eastAsia="ru-RU"/>
              </w:rPr>
            </w:pPr>
          </w:p>
        </w:tc>
        <w:tc>
          <w:tcPr>
            <w:tcW w:w="1542" w:type="pct"/>
            <w:shd w:val="clear" w:color="auto" w:fill="auto"/>
            <w:noWrap/>
            <w:vAlign w:val="center"/>
          </w:tcPr>
          <w:p w:rsidR="009435ED" w:rsidRPr="009B4275" w:rsidRDefault="00B009FD" w:rsidP="00835768">
            <w:pPr>
              <w:suppressAutoHyphens w:val="0"/>
              <w:rPr>
                <w:sz w:val="22"/>
                <w:szCs w:val="22"/>
                <w:lang w:eastAsia="ru-RU"/>
              </w:rPr>
            </w:pPr>
            <w:r w:rsidRPr="00B009FD">
              <w:rPr>
                <w:sz w:val="22"/>
                <w:szCs w:val="22"/>
                <w:lang w:eastAsia="ru-RU"/>
              </w:rPr>
              <w:t xml:space="preserve">Реконструкция ПС </w:t>
            </w:r>
            <w:r w:rsidR="0024506F">
              <w:rPr>
                <w:sz w:val="22"/>
                <w:szCs w:val="22"/>
                <w:lang w:eastAsia="ru-RU"/>
              </w:rPr>
              <w:t xml:space="preserve">35/10 </w:t>
            </w:r>
            <w:proofErr w:type="spellStart"/>
            <w:r w:rsidRPr="00B009FD">
              <w:rPr>
                <w:sz w:val="22"/>
                <w:szCs w:val="22"/>
                <w:lang w:eastAsia="ru-RU"/>
              </w:rPr>
              <w:t>Федорино</w:t>
            </w:r>
            <w:proofErr w:type="spellEnd"/>
            <w:r w:rsidRPr="00B009FD">
              <w:rPr>
                <w:sz w:val="22"/>
                <w:szCs w:val="22"/>
                <w:lang w:eastAsia="ru-RU"/>
              </w:rPr>
              <w:t xml:space="preserve"> </w:t>
            </w:r>
            <w:r w:rsidR="0024506F">
              <w:rPr>
                <w:sz w:val="22"/>
                <w:szCs w:val="22"/>
                <w:lang w:eastAsia="ru-RU"/>
              </w:rPr>
              <w:t>(</w:t>
            </w:r>
            <w:proofErr w:type="spellStart"/>
            <w:r w:rsidR="0024506F">
              <w:rPr>
                <w:sz w:val="22"/>
                <w:szCs w:val="22"/>
                <w:lang w:eastAsia="ru-RU"/>
              </w:rPr>
              <w:t>яч</w:t>
            </w:r>
            <w:proofErr w:type="spellEnd"/>
            <w:r w:rsidR="0024506F">
              <w:rPr>
                <w:sz w:val="22"/>
                <w:szCs w:val="22"/>
                <w:lang w:eastAsia="ru-RU"/>
              </w:rPr>
              <w:t>. № 9)</w:t>
            </w:r>
          </w:p>
        </w:tc>
        <w:tc>
          <w:tcPr>
            <w:tcW w:w="810" w:type="pct"/>
            <w:shd w:val="clear" w:color="auto" w:fill="auto"/>
            <w:noWrap/>
            <w:vAlign w:val="center"/>
          </w:tcPr>
          <w:p w:rsidR="009435ED" w:rsidRPr="009B4275" w:rsidRDefault="009435ED" w:rsidP="000B79AC">
            <w:pPr>
              <w:suppressAutoHyphens w:val="0"/>
              <w:jc w:val="center"/>
              <w:rPr>
                <w:color w:val="000000"/>
                <w:sz w:val="18"/>
                <w:szCs w:val="18"/>
                <w:lang w:eastAsia="ru-RU"/>
              </w:rPr>
            </w:pPr>
          </w:p>
        </w:tc>
        <w:tc>
          <w:tcPr>
            <w:tcW w:w="831" w:type="pct"/>
            <w:shd w:val="clear" w:color="auto" w:fill="auto"/>
            <w:noWrap/>
            <w:vAlign w:val="center"/>
          </w:tcPr>
          <w:p w:rsidR="009435ED" w:rsidRPr="0024506F" w:rsidRDefault="00B009FD" w:rsidP="000B79AC">
            <w:pPr>
              <w:suppressAutoHyphens w:val="0"/>
              <w:jc w:val="center"/>
              <w:rPr>
                <w:color w:val="000000"/>
                <w:sz w:val="22"/>
                <w:szCs w:val="22"/>
                <w:lang w:eastAsia="ru-RU"/>
              </w:rPr>
            </w:pPr>
            <w:r w:rsidRPr="0024506F">
              <w:rPr>
                <w:color w:val="000000"/>
                <w:sz w:val="22"/>
                <w:szCs w:val="22"/>
                <w:lang w:eastAsia="ru-RU"/>
              </w:rPr>
              <w:t>1</w:t>
            </w:r>
          </w:p>
        </w:tc>
        <w:tc>
          <w:tcPr>
            <w:tcW w:w="821" w:type="pct"/>
            <w:shd w:val="clear" w:color="auto" w:fill="auto"/>
            <w:noWrap/>
            <w:vAlign w:val="center"/>
          </w:tcPr>
          <w:p w:rsidR="009435ED" w:rsidRPr="009B4275" w:rsidRDefault="009435ED" w:rsidP="000B79AC">
            <w:pPr>
              <w:suppressAutoHyphens w:val="0"/>
              <w:jc w:val="center"/>
              <w:rPr>
                <w:color w:val="000000"/>
                <w:sz w:val="18"/>
                <w:szCs w:val="18"/>
                <w:lang w:eastAsia="ru-RU"/>
              </w:rPr>
            </w:pPr>
          </w:p>
        </w:tc>
        <w:tc>
          <w:tcPr>
            <w:tcW w:w="823" w:type="pct"/>
          </w:tcPr>
          <w:p w:rsidR="009435ED" w:rsidRPr="009B4275" w:rsidRDefault="009435ED" w:rsidP="000B79AC">
            <w:pPr>
              <w:suppressAutoHyphens w:val="0"/>
              <w:jc w:val="center"/>
              <w:rPr>
                <w:color w:val="000000"/>
                <w:sz w:val="18"/>
                <w:szCs w:val="18"/>
                <w:lang w:eastAsia="ru-RU"/>
              </w:rPr>
            </w:pPr>
          </w:p>
        </w:tc>
      </w:tr>
      <w:tr w:rsidR="001B3335" w:rsidRPr="009B4275" w:rsidTr="00B009FD">
        <w:trPr>
          <w:trHeight w:val="300"/>
        </w:trPr>
        <w:tc>
          <w:tcPr>
            <w:tcW w:w="173" w:type="pct"/>
            <w:shd w:val="clear" w:color="auto" w:fill="auto"/>
            <w:noWrap/>
            <w:vAlign w:val="center"/>
          </w:tcPr>
          <w:p w:rsidR="001B3335" w:rsidRPr="009B4275" w:rsidRDefault="001B3335" w:rsidP="00837003">
            <w:pPr>
              <w:pStyle w:val="a5"/>
              <w:numPr>
                <w:ilvl w:val="1"/>
                <w:numId w:val="23"/>
              </w:numPr>
              <w:suppressAutoHyphens w:val="0"/>
              <w:ind w:left="32" w:hanging="32"/>
              <w:jc w:val="center"/>
              <w:rPr>
                <w:color w:val="000000"/>
                <w:sz w:val="22"/>
                <w:szCs w:val="22"/>
                <w:lang w:eastAsia="ru-RU"/>
              </w:rPr>
            </w:pPr>
          </w:p>
        </w:tc>
        <w:tc>
          <w:tcPr>
            <w:tcW w:w="1542" w:type="pct"/>
            <w:shd w:val="clear" w:color="auto" w:fill="auto"/>
            <w:noWrap/>
            <w:vAlign w:val="center"/>
          </w:tcPr>
          <w:p w:rsidR="001B3335" w:rsidRPr="00B009FD" w:rsidRDefault="001B3335" w:rsidP="001B3335">
            <w:pPr>
              <w:suppressAutoHyphens w:val="0"/>
              <w:rPr>
                <w:sz w:val="22"/>
                <w:szCs w:val="22"/>
                <w:lang w:eastAsia="ru-RU"/>
              </w:rPr>
            </w:pPr>
            <w:r w:rsidRPr="001B3335">
              <w:rPr>
                <w:sz w:val="22"/>
                <w:szCs w:val="22"/>
                <w:lang w:eastAsia="ru-RU"/>
              </w:rPr>
              <w:t>Реконструкция ПС 110/35/10 Медынь (</w:t>
            </w:r>
            <w:proofErr w:type="spellStart"/>
            <w:r w:rsidRPr="001B3335">
              <w:rPr>
                <w:sz w:val="22"/>
                <w:szCs w:val="22"/>
                <w:lang w:eastAsia="ru-RU"/>
              </w:rPr>
              <w:t>яч</w:t>
            </w:r>
            <w:proofErr w:type="spellEnd"/>
            <w:r w:rsidRPr="001B3335">
              <w:rPr>
                <w:sz w:val="22"/>
                <w:szCs w:val="22"/>
                <w:lang w:eastAsia="ru-RU"/>
              </w:rPr>
              <w:t>. №</w:t>
            </w:r>
            <w:r>
              <w:rPr>
                <w:sz w:val="22"/>
                <w:szCs w:val="22"/>
                <w:lang w:eastAsia="ru-RU"/>
              </w:rPr>
              <w:t xml:space="preserve"> 9</w:t>
            </w:r>
            <w:r w:rsidRPr="001B3335">
              <w:rPr>
                <w:sz w:val="22"/>
                <w:szCs w:val="22"/>
                <w:lang w:eastAsia="ru-RU"/>
              </w:rPr>
              <w:t>)</w:t>
            </w:r>
          </w:p>
        </w:tc>
        <w:tc>
          <w:tcPr>
            <w:tcW w:w="810" w:type="pct"/>
            <w:shd w:val="clear" w:color="auto" w:fill="auto"/>
            <w:noWrap/>
            <w:vAlign w:val="center"/>
          </w:tcPr>
          <w:p w:rsidR="001B3335" w:rsidRPr="009B4275" w:rsidRDefault="001B3335" w:rsidP="000B79AC">
            <w:pPr>
              <w:suppressAutoHyphens w:val="0"/>
              <w:jc w:val="center"/>
              <w:rPr>
                <w:color w:val="000000"/>
                <w:sz w:val="18"/>
                <w:szCs w:val="18"/>
                <w:lang w:eastAsia="ru-RU"/>
              </w:rPr>
            </w:pPr>
          </w:p>
        </w:tc>
        <w:tc>
          <w:tcPr>
            <w:tcW w:w="831" w:type="pct"/>
            <w:shd w:val="clear" w:color="auto" w:fill="auto"/>
            <w:noWrap/>
            <w:vAlign w:val="center"/>
          </w:tcPr>
          <w:p w:rsidR="001B3335" w:rsidRPr="0024506F" w:rsidRDefault="00205E8C" w:rsidP="000B79AC">
            <w:pPr>
              <w:suppressAutoHyphens w:val="0"/>
              <w:jc w:val="center"/>
              <w:rPr>
                <w:color w:val="000000"/>
                <w:sz w:val="22"/>
                <w:szCs w:val="22"/>
                <w:lang w:eastAsia="ru-RU"/>
              </w:rPr>
            </w:pPr>
            <w:r>
              <w:rPr>
                <w:color w:val="000000"/>
                <w:sz w:val="22"/>
                <w:szCs w:val="22"/>
                <w:lang w:eastAsia="ru-RU"/>
              </w:rPr>
              <w:t>1</w:t>
            </w:r>
          </w:p>
        </w:tc>
        <w:tc>
          <w:tcPr>
            <w:tcW w:w="821" w:type="pct"/>
            <w:shd w:val="clear" w:color="auto" w:fill="auto"/>
            <w:noWrap/>
            <w:vAlign w:val="center"/>
          </w:tcPr>
          <w:p w:rsidR="001B3335" w:rsidRPr="009B4275" w:rsidRDefault="001B3335" w:rsidP="000B79AC">
            <w:pPr>
              <w:suppressAutoHyphens w:val="0"/>
              <w:jc w:val="center"/>
              <w:rPr>
                <w:color w:val="000000"/>
                <w:sz w:val="18"/>
                <w:szCs w:val="18"/>
                <w:lang w:eastAsia="ru-RU"/>
              </w:rPr>
            </w:pPr>
          </w:p>
        </w:tc>
        <w:tc>
          <w:tcPr>
            <w:tcW w:w="823" w:type="pct"/>
          </w:tcPr>
          <w:p w:rsidR="001B3335" w:rsidRPr="009B4275" w:rsidRDefault="001B3335" w:rsidP="000B79AC">
            <w:pPr>
              <w:suppressAutoHyphens w:val="0"/>
              <w:jc w:val="center"/>
              <w:rPr>
                <w:color w:val="000000"/>
                <w:sz w:val="18"/>
                <w:szCs w:val="18"/>
                <w:lang w:eastAsia="ru-RU"/>
              </w:rPr>
            </w:pPr>
          </w:p>
        </w:tc>
      </w:tr>
    </w:tbl>
    <w:p w:rsidR="00BA16B3" w:rsidRDefault="00BA16B3" w:rsidP="00C577E5">
      <w:pPr>
        <w:ind w:firstLine="567"/>
      </w:pPr>
    </w:p>
    <w:p w:rsidR="0024506F" w:rsidRPr="0024506F" w:rsidRDefault="0024506F" w:rsidP="0024506F">
      <w:pPr>
        <w:suppressAutoHyphens w:val="0"/>
        <w:rPr>
          <w:sz w:val="22"/>
          <w:szCs w:val="22"/>
          <w:lang w:eastAsia="ru-RU"/>
        </w:rPr>
      </w:pPr>
      <w:r w:rsidRPr="0024506F">
        <w:rPr>
          <w:sz w:val="22"/>
          <w:szCs w:val="22"/>
          <w:lang w:eastAsia="ru-RU"/>
        </w:rPr>
        <w:t xml:space="preserve">* - в том числе телемеханизация </w:t>
      </w:r>
      <w:r>
        <w:rPr>
          <w:sz w:val="22"/>
          <w:szCs w:val="22"/>
          <w:lang w:eastAsia="ru-RU"/>
        </w:rPr>
        <w:t xml:space="preserve">ПС 35/10 Передел </w:t>
      </w:r>
      <w:proofErr w:type="spellStart"/>
      <w:r>
        <w:rPr>
          <w:sz w:val="22"/>
          <w:szCs w:val="22"/>
          <w:lang w:eastAsia="ru-RU"/>
        </w:rPr>
        <w:t>яч</w:t>
      </w:r>
      <w:proofErr w:type="spellEnd"/>
      <w:r>
        <w:rPr>
          <w:sz w:val="22"/>
          <w:szCs w:val="22"/>
          <w:lang w:eastAsia="ru-RU"/>
        </w:rPr>
        <w:t>. №5</w:t>
      </w:r>
    </w:p>
    <w:sectPr w:rsidR="0024506F" w:rsidRPr="0024506F" w:rsidSect="00BA16B3">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4A17" w:rsidRDefault="00194A17" w:rsidP="00226092">
      <w:r>
        <w:separator/>
      </w:r>
    </w:p>
  </w:endnote>
  <w:endnote w:type="continuationSeparator" w:id="0">
    <w:p w:rsidR="00194A17" w:rsidRDefault="00194A17" w:rsidP="00226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6649" w:rsidRDefault="00A56649">
    <w:pPr>
      <w:pStyle w:val="a9"/>
      <w:jc w:val="center"/>
    </w:pPr>
  </w:p>
  <w:p w:rsidR="00A56649" w:rsidRDefault="00A5664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4A17" w:rsidRDefault="00194A17" w:rsidP="00226092">
      <w:r>
        <w:separator/>
      </w:r>
    </w:p>
  </w:footnote>
  <w:footnote w:type="continuationSeparator" w:id="0">
    <w:p w:rsidR="00194A17" w:rsidRDefault="00194A17" w:rsidP="002260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5505193"/>
      <w:docPartObj>
        <w:docPartGallery w:val="Page Numbers (Top of Page)"/>
        <w:docPartUnique/>
      </w:docPartObj>
    </w:sdtPr>
    <w:sdtEndPr/>
    <w:sdtContent>
      <w:p w:rsidR="00A56649" w:rsidRDefault="00A56649">
        <w:pPr>
          <w:pStyle w:val="a7"/>
          <w:jc w:val="center"/>
        </w:pPr>
        <w:r>
          <w:fldChar w:fldCharType="begin"/>
        </w:r>
        <w:r>
          <w:instrText>PAGE   \* MERGEFORMAT</w:instrText>
        </w:r>
        <w:r>
          <w:fldChar w:fldCharType="separate"/>
        </w:r>
        <w:r w:rsidR="00526E62">
          <w:rPr>
            <w:noProof/>
          </w:rPr>
          <w:t>10</w:t>
        </w:r>
        <w:r>
          <w:fldChar w:fldCharType="end"/>
        </w:r>
      </w:p>
    </w:sdtContent>
  </w:sdt>
  <w:p w:rsidR="00A56649" w:rsidRDefault="00A5664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0000000A"/>
    <w:multiLevelType w:val="multilevel"/>
    <w:tmpl w:val="3C48F15E"/>
    <w:lvl w:ilvl="0">
      <w:start w:val="1"/>
      <w:numFmt w:val="decimal"/>
      <w:suff w:val="space"/>
      <w:lvlText w:val="%1."/>
      <w:lvlJc w:val="left"/>
      <w:pPr>
        <w:ind w:left="2580" w:hanging="1020"/>
      </w:pPr>
      <w:rPr>
        <w:rFonts w:hint="default"/>
        <w:b/>
        <w:sz w:val="26"/>
        <w:szCs w:val="26"/>
      </w:rPr>
    </w:lvl>
    <w:lvl w:ilvl="1">
      <w:start w:val="1"/>
      <w:numFmt w:val="decimal"/>
      <w:isLgl/>
      <w:suff w:val="space"/>
      <w:lvlText w:val="%1.%2."/>
      <w:lvlJc w:val="left"/>
      <w:pPr>
        <w:ind w:left="1992" w:hanging="1140"/>
      </w:pPr>
      <w:rPr>
        <w:rFonts w:hint="default"/>
        <w:b w:val="0"/>
      </w:rPr>
    </w:lvl>
    <w:lvl w:ilvl="2">
      <w:start w:val="1"/>
      <w:numFmt w:val="decimal"/>
      <w:isLgl/>
      <w:lvlText w:val="%1.%2.%3."/>
      <w:lvlJc w:val="left"/>
      <w:pPr>
        <w:ind w:left="8087" w:hanging="1140"/>
      </w:pPr>
      <w:rPr>
        <w:rFonts w:hint="default"/>
      </w:rPr>
    </w:lvl>
    <w:lvl w:ilvl="3">
      <w:start w:val="1"/>
      <w:numFmt w:val="decimal"/>
      <w:isLgl/>
      <w:lvlText w:val="%1.%2.%3.%4."/>
      <w:lvlJc w:val="left"/>
      <w:pPr>
        <w:ind w:left="2558" w:hanging="1140"/>
      </w:pPr>
      <w:rPr>
        <w:rFonts w:hint="default"/>
      </w:rPr>
    </w:lvl>
    <w:lvl w:ilvl="4">
      <w:start w:val="1"/>
      <w:numFmt w:val="decimal"/>
      <w:isLgl/>
      <w:lvlText w:val="%1.%2.%3.%4.%5."/>
      <w:lvlJc w:val="left"/>
      <w:pPr>
        <w:ind w:left="2558" w:hanging="1140"/>
      </w:pPr>
      <w:rPr>
        <w:rFonts w:hint="default"/>
      </w:rPr>
    </w:lvl>
    <w:lvl w:ilvl="5">
      <w:start w:val="1"/>
      <w:numFmt w:val="decimal"/>
      <w:isLgl/>
      <w:lvlText w:val="%1.%2.%3.%4.%5.%6."/>
      <w:lvlJc w:val="left"/>
      <w:pPr>
        <w:ind w:left="2558" w:hanging="114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abstractNum w:abstractNumId="2" w15:restartNumberingAfterBreak="0">
    <w:nsid w:val="0000000F"/>
    <w:multiLevelType w:val="singleLevel"/>
    <w:tmpl w:val="0000000F"/>
    <w:name w:val="WW8Num30"/>
    <w:lvl w:ilvl="0">
      <w:start w:val="1"/>
      <w:numFmt w:val="bullet"/>
      <w:lvlText w:val="−"/>
      <w:lvlJc w:val="left"/>
      <w:pPr>
        <w:tabs>
          <w:tab w:val="num" w:pos="0"/>
        </w:tabs>
        <w:ind w:left="1429" w:hanging="360"/>
      </w:pPr>
      <w:rPr>
        <w:rFonts w:ascii="Times New Roman" w:hAnsi="Times New Roman" w:cs="Times New Roman" w:hint="default"/>
        <w:sz w:val="24"/>
        <w:szCs w:val="26"/>
      </w:rPr>
    </w:lvl>
  </w:abstractNum>
  <w:abstractNum w:abstractNumId="3" w15:restartNumberingAfterBreak="0">
    <w:nsid w:val="00000011"/>
    <w:multiLevelType w:val="singleLevel"/>
    <w:tmpl w:val="00000011"/>
    <w:name w:val="WW8Num33"/>
    <w:lvl w:ilvl="0">
      <w:start w:val="1"/>
      <w:numFmt w:val="bullet"/>
      <w:lvlText w:val="−"/>
      <w:lvlJc w:val="left"/>
      <w:pPr>
        <w:tabs>
          <w:tab w:val="num" w:pos="0"/>
        </w:tabs>
        <w:ind w:left="1429" w:hanging="360"/>
      </w:pPr>
      <w:rPr>
        <w:rFonts w:ascii="Times New Roman" w:hAnsi="Times New Roman" w:cs="Times New Roman" w:hint="default"/>
        <w:sz w:val="24"/>
        <w:szCs w:val="24"/>
      </w:rPr>
    </w:lvl>
  </w:abstractNum>
  <w:abstractNum w:abstractNumId="4" w15:restartNumberingAfterBreak="0">
    <w:nsid w:val="02C44A6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0252C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F178A5"/>
    <w:multiLevelType w:val="multilevel"/>
    <w:tmpl w:val="4E544BE6"/>
    <w:lvl w:ilvl="0">
      <w:start w:val="4"/>
      <w:numFmt w:val="decimal"/>
      <w:lvlText w:val="%1."/>
      <w:lvlJc w:val="left"/>
      <w:pPr>
        <w:ind w:left="780" w:hanging="780"/>
      </w:pPr>
      <w:rPr>
        <w:rFonts w:hint="default"/>
      </w:rPr>
    </w:lvl>
    <w:lvl w:ilvl="1">
      <w:start w:val="3"/>
      <w:numFmt w:val="decimal"/>
      <w:lvlText w:val="%1.%2."/>
      <w:lvlJc w:val="left"/>
      <w:pPr>
        <w:ind w:left="1094" w:hanging="780"/>
      </w:pPr>
      <w:rPr>
        <w:rFonts w:hint="default"/>
      </w:rPr>
    </w:lvl>
    <w:lvl w:ilvl="2">
      <w:start w:val="1"/>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7" w15:restartNumberingAfterBreak="0">
    <w:nsid w:val="0F986035"/>
    <w:multiLevelType w:val="multilevel"/>
    <w:tmpl w:val="3C66648E"/>
    <w:lvl w:ilvl="0">
      <w:start w:val="7"/>
      <w:numFmt w:val="decimal"/>
      <w:lvlText w:val="%1."/>
      <w:lvlJc w:val="left"/>
      <w:pPr>
        <w:ind w:left="390" w:hanging="390"/>
      </w:pPr>
      <w:rPr>
        <w:rFonts w:hint="default"/>
      </w:rPr>
    </w:lvl>
    <w:lvl w:ilvl="1">
      <w:start w:val="1"/>
      <w:numFmt w:val="decimal"/>
      <w:lvlText w:val="%1.%2."/>
      <w:lvlJc w:val="left"/>
      <w:pPr>
        <w:ind w:left="1034" w:hanging="720"/>
      </w:pPr>
      <w:rPr>
        <w:rFonts w:hint="default"/>
      </w:rPr>
    </w:lvl>
    <w:lvl w:ilvl="2">
      <w:start w:val="1"/>
      <w:numFmt w:val="decimal"/>
      <w:lvlText w:val="%1.%2.%3."/>
      <w:lvlJc w:val="left"/>
      <w:pPr>
        <w:ind w:left="1348" w:hanging="72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8" w15:restartNumberingAfterBreak="0">
    <w:nsid w:val="12D47A30"/>
    <w:multiLevelType w:val="hybridMultilevel"/>
    <w:tmpl w:val="AC44337C"/>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65F6C1B"/>
    <w:multiLevelType w:val="multilevel"/>
    <w:tmpl w:val="1422D5F2"/>
    <w:lvl w:ilvl="0">
      <w:start w:val="6"/>
      <w:numFmt w:val="decimal"/>
      <w:lvlText w:val="%1."/>
      <w:lvlJc w:val="left"/>
      <w:pPr>
        <w:ind w:left="400" w:hanging="40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636" w:hanging="108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700" w:hanging="144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764" w:hanging="1800"/>
      </w:pPr>
      <w:rPr>
        <w:rFonts w:hint="default"/>
      </w:rPr>
    </w:lvl>
    <w:lvl w:ilvl="8">
      <w:start w:val="1"/>
      <w:numFmt w:val="decimal"/>
      <w:lvlText w:val="%1.%2.%3.%4.%5.%6.%7.%8.%9."/>
      <w:lvlJc w:val="left"/>
      <w:pPr>
        <w:ind w:left="8616" w:hanging="1800"/>
      </w:pPr>
      <w:rPr>
        <w:rFonts w:hint="default"/>
      </w:rPr>
    </w:lvl>
  </w:abstractNum>
  <w:abstractNum w:abstractNumId="10" w15:restartNumberingAfterBreak="0">
    <w:nsid w:val="16F16270"/>
    <w:multiLevelType w:val="hybridMultilevel"/>
    <w:tmpl w:val="0D7A3E52"/>
    <w:lvl w:ilvl="0" w:tplc="B07AA982">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1" w15:restartNumberingAfterBreak="0">
    <w:nsid w:val="1B717850"/>
    <w:multiLevelType w:val="hybridMultilevel"/>
    <w:tmpl w:val="F0269AAC"/>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BD55DD9"/>
    <w:multiLevelType w:val="hybridMultilevel"/>
    <w:tmpl w:val="3AA89A36"/>
    <w:lvl w:ilvl="0" w:tplc="9EA25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F17632C"/>
    <w:multiLevelType w:val="multilevel"/>
    <w:tmpl w:val="95BE059A"/>
    <w:lvl w:ilvl="0">
      <w:start w:val="4"/>
      <w:numFmt w:val="decimal"/>
      <w:lvlText w:val="%1."/>
      <w:lvlJc w:val="left"/>
      <w:pPr>
        <w:ind w:left="780" w:hanging="780"/>
      </w:pPr>
      <w:rPr>
        <w:rFonts w:hint="default"/>
      </w:rPr>
    </w:lvl>
    <w:lvl w:ilvl="1">
      <w:start w:val="2"/>
      <w:numFmt w:val="decimal"/>
      <w:lvlText w:val="%1.%2."/>
      <w:lvlJc w:val="left"/>
      <w:pPr>
        <w:ind w:left="1094" w:hanging="780"/>
      </w:pPr>
      <w:rPr>
        <w:rFonts w:hint="default"/>
      </w:rPr>
    </w:lvl>
    <w:lvl w:ilvl="2">
      <w:start w:val="2"/>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14" w15:restartNumberingAfterBreak="0">
    <w:nsid w:val="2B24481A"/>
    <w:multiLevelType w:val="multilevel"/>
    <w:tmpl w:val="8DBE1F2C"/>
    <w:lvl w:ilvl="0">
      <w:start w:val="5"/>
      <w:numFmt w:val="decimal"/>
      <w:lvlText w:val="%1."/>
      <w:lvlJc w:val="left"/>
      <w:pPr>
        <w:ind w:left="780" w:hanging="780"/>
      </w:pPr>
      <w:rPr>
        <w:rFonts w:hint="default"/>
      </w:rPr>
    </w:lvl>
    <w:lvl w:ilvl="1">
      <w:start w:val="1"/>
      <w:numFmt w:val="decimal"/>
      <w:lvlText w:val="%1.%2."/>
      <w:lvlJc w:val="left"/>
      <w:pPr>
        <w:ind w:left="1094" w:hanging="780"/>
      </w:pPr>
      <w:rPr>
        <w:rFonts w:hint="default"/>
      </w:rPr>
    </w:lvl>
    <w:lvl w:ilvl="2">
      <w:start w:val="2"/>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15" w15:restartNumberingAfterBreak="0">
    <w:nsid w:val="2E0C48E0"/>
    <w:multiLevelType w:val="hybridMultilevel"/>
    <w:tmpl w:val="FB1276A4"/>
    <w:lvl w:ilvl="0" w:tplc="9EA25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1E85CC5"/>
    <w:multiLevelType w:val="hybridMultilevel"/>
    <w:tmpl w:val="6596C592"/>
    <w:lvl w:ilvl="0" w:tplc="67E667BA">
      <w:start w:val="1"/>
      <w:numFmt w:val="bullet"/>
      <w:lvlText w:val="−"/>
      <w:lvlJc w:val="left"/>
      <w:pPr>
        <w:ind w:left="1259" w:hanging="360"/>
      </w:pPr>
      <w:rPr>
        <w:rFonts w:ascii="Times New Roman" w:hAnsi="Times New Roman" w:cs="Times New Roman"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7" w15:restartNumberingAfterBreak="0">
    <w:nsid w:val="325C24D9"/>
    <w:multiLevelType w:val="hybridMultilevel"/>
    <w:tmpl w:val="C8584C86"/>
    <w:lvl w:ilvl="0" w:tplc="B07AA982">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8" w15:restartNumberingAfterBreak="0">
    <w:nsid w:val="38F72CAD"/>
    <w:multiLevelType w:val="hybridMultilevel"/>
    <w:tmpl w:val="314EFFE4"/>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9E25B3A"/>
    <w:multiLevelType w:val="hybridMultilevel"/>
    <w:tmpl w:val="07B62F30"/>
    <w:lvl w:ilvl="0" w:tplc="67E667BA">
      <w:start w:val="1"/>
      <w:numFmt w:val="bullet"/>
      <w:lvlText w:val="−"/>
      <w:lvlJc w:val="left"/>
      <w:pPr>
        <w:ind w:left="1259" w:hanging="360"/>
      </w:pPr>
      <w:rPr>
        <w:rFonts w:ascii="Times New Roman" w:hAnsi="Times New Roman" w:cs="Times New Roman"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0" w15:restartNumberingAfterBreak="0">
    <w:nsid w:val="3D5A61FC"/>
    <w:multiLevelType w:val="multilevel"/>
    <w:tmpl w:val="9220414A"/>
    <w:lvl w:ilvl="0">
      <w:start w:val="1"/>
      <w:numFmt w:val="bullet"/>
      <w:lvlText w:val=""/>
      <w:lvlJc w:val="left"/>
      <w:pPr>
        <w:tabs>
          <w:tab w:val="num" w:pos="1730"/>
        </w:tabs>
        <w:ind w:left="1730" w:hanging="1020"/>
      </w:pPr>
      <w:rPr>
        <w:rFonts w:ascii="Symbol" w:hAnsi="Symbol" w:hint="default"/>
        <w:b/>
        <w:sz w:val="26"/>
        <w:szCs w:val="26"/>
      </w:rPr>
    </w:lvl>
    <w:lvl w:ilvl="1">
      <w:start w:val="1"/>
      <w:numFmt w:val="decimal"/>
      <w:isLgl/>
      <w:lvlText w:val="%1.%2."/>
      <w:lvlJc w:val="left"/>
      <w:pPr>
        <w:ind w:left="1850" w:hanging="1140"/>
      </w:pPr>
      <w:rPr>
        <w:rFonts w:hint="default"/>
        <w:b/>
      </w:rPr>
    </w:lvl>
    <w:lvl w:ilvl="2">
      <w:start w:val="1"/>
      <w:numFmt w:val="decimal"/>
      <w:isLgl/>
      <w:lvlText w:val="%1.%2.%3."/>
      <w:lvlJc w:val="left"/>
      <w:pPr>
        <w:ind w:left="1850" w:hanging="1140"/>
      </w:pPr>
      <w:rPr>
        <w:rFonts w:hint="default"/>
      </w:rPr>
    </w:lvl>
    <w:lvl w:ilvl="3">
      <w:start w:val="1"/>
      <w:numFmt w:val="decimal"/>
      <w:isLgl/>
      <w:lvlText w:val="%1.%2.%3.%4."/>
      <w:lvlJc w:val="left"/>
      <w:pPr>
        <w:ind w:left="1850" w:hanging="1140"/>
      </w:pPr>
      <w:rPr>
        <w:rFonts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21" w15:restartNumberingAfterBreak="0">
    <w:nsid w:val="41B867CD"/>
    <w:multiLevelType w:val="hybridMultilevel"/>
    <w:tmpl w:val="D432116A"/>
    <w:lvl w:ilvl="0" w:tplc="B07AA982">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2" w15:restartNumberingAfterBreak="0">
    <w:nsid w:val="494228A5"/>
    <w:multiLevelType w:val="multilevel"/>
    <w:tmpl w:val="65980DBE"/>
    <w:lvl w:ilvl="0">
      <w:start w:val="4"/>
      <w:numFmt w:val="decimal"/>
      <w:lvlText w:val="%1."/>
      <w:lvlJc w:val="left"/>
      <w:pPr>
        <w:ind w:left="780" w:hanging="780"/>
      </w:pPr>
      <w:rPr>
        <w:rFonts w:hint="default"/>
      </w:rPr>
    </w:lvl>
    <w:lvl w:ilvl="1">
      <w:start w:val="1"/>
      <w:numFmt w:val="decimal"/>
      <w:lvlText w:val="%1.%2."/>
      <w:lvlJc w:val="left"/>
      <w:pPr>
        <w:ind w:left="1016" w:hanging="780"/>
      </w:pPr>
      <w:rPr>
        <w:rFonts w:hint="default"/>
      </w:rPr>
    </w:lvl>
    <w:lvl w:ilvl="2">
      <w:start w:val="3"/>
      <w:numFmt w:val="decimal"/>
      <w:lvlText w:val="%1.%2.%3."/>
      <w:lvlJc w:val="left"/>
      <w:pPr>
        <w:ind w:left="1252" w:hanging="78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23" w15:restartNumberingAfterBreak="0">
    <w:nsid w:val="49731116"/>
    <w:multiLevelType w:val="multilevel"/>
    <w:tmpl w:val="6B7610D8"/>
    <w:lvl w:ilvl="0">
      <w:start w:val="6"/>
      <w:numFmt w:val="decimal"/>
      <w:lvlText w:val="%1."/>
      <w:lvlJc w:val="left"/>
      <w:pPr>
        <w:ind w:left="360" w:hanging="360"/>
      </w:pPr>
    </w:lvl>
    <w:lvl w:ilvl="1">
      <w:start w:val="1"/>
      <w:numFmt w:val="decimal"/>
      <w:lvlText w:val="%1.%2."/>
      <w:lvlJc w:val="left"/>
      <w:pPr>
        <w:ind w:left="600" w:hanging="360"/>
      </w:pPr>
    </w:lvl>
    <w:lvl w:ilvl="2">
      <w:start w:val="1"/>
      <w:numFmt w:val="decimal"/>
      <w:lvlText w:val="%1.%2.%3."/>
      <w:lvlJc w:val="left"/>
      <w:pPr>
        <w:ind w:left="1200" w:hanging="720"/>
      </w:pPr>
    </w:lvl>
    <w:lvl w:ilvl="3">
      <w:start w:val="1"/>
      <w:numFmt w:val="decimal"/>
      <w:lvlText w:val="%1.%2.%3.%4."/>
      <w:lvlJc w:val="left"/>
      <w:pPr>
        <w:ind w:left="1440" w:hanging="720"/>
      </w:pPr>
    </w:lvl>
    <w:lvl w:ilvl="4">
      <w:start w:val="1"/>
      <w:numFmt w:val="decimal"/>
      <w:lvlText w:val="%1.%2.%3.%4.%5."/>
      <w:lvlJc w:val="left"/>
      <w:pPr>
        <w:ind w:left="2040" w:hanging="1080"/>
      </w:pPr>
    </w:lvl>
    <w:lvl w:ilvl="5">
      <w:start w:val="1"/>
      <w:numFmt w:val="decimal"/>
      <w:lvlText w:val="%1.%2.%3.%4.%5.%6."/>
      <w:lvlJc w:val="left"/>
      <w:pPr>
        <w:ind w:left="2280" w:hanging="1080"/>
      </w:pPr>
    </w:lvl>
    <w:lvl w:ilvl="6">
      <w:start w:val="1"/>
      <w:numFmt w:val="decimal"/>
      <w:lvlText w:val="%1.%2.%3.%4.%5.%6.%7."/>
      <w:lvlJc w:val="left"/>
      <w:pPr>
        <w:ind w:left="2880" w:hanging="1440"/>
      </w:pPr>
    </w:lvl>
    <w:lvl w:ilvl="7">
      <w:start w:val="1"/>
      <w:numFmt w:val="decimal"/>
      <w:lvlText w:val="%1.%2.%3.%4.%5.%6.%7.%8."/>
      <w:lvlJc w:val="left"/>
      <w:pPr>
        <w:ind w:left="3120" w:hanging="1440"/>
      </w:pPr>
    </w:lvl>
    <w:lvl w:ilvl="8">
      <w:start w:val="1"/>
      <w:numFmt w:val="decimal"/>
      <w:lvlText w:val="%1.%2.%3.%4.%5.%6.%7.%8.%9."/>
      <w:lvlJc w:val="left"/>
      <w:pPr>
        <w:ind w:left="3720" w:hanging="1800"/>
      </w:pPr>
    </w:lvl>
  </w:abstractNum>
  <w:abstractNum w:abstractNumId="24" w15:restartNumberingAfterBreak="0">
    <w:nsid w:val="4E165C2F"/>
    <w:multiLevelType w:val="multilevel"/>
    <w:tmpl w:val="308AA01C"/>
    <w:lvl w:ilvl="0">
      <w:start w:val="4"/>
      <w:numFmt w:val="decimal"/>
      <w:lvlText w:val="%1."/>
      <w:lvlJc w:val="left"/>
      <w:pPr>
        <w:ind w:left="780" w:hanging="780"/>
      </w:pPr>
      <w:rPr>
        <w:rFonts w:hint="default"/>
      </w:rPr>
    </w:lvl>
    <w:lvl w:ilvl="1">
      <w:start w:val="9"/>
      <w:numFmt w:val="decimal"/>
      <w:lvlText w:val="%1.%2."/>
      <w:lvlJc w:val="left"/>
      <w:pPr>
        <w:ind w:left="1094" w:hanging="780"/>
      </w:pPr>
      <w:rPr>
        <w:rFonts w:hint="default"/>
      </w:rPr>
    </w:lvl>
    <w:lvl w:ilvl="2">
      <w:start w:val="1"/>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25" w15:restartNumberingAfterBreak="0">
    <w:nsid w:val="51AD2B2B"/>
    <w:multiLevelType w:val="hybridMultilevel"/>
    <w:tmpl w:val="B7968742"/>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3DE2F3D"/>
    <w:multiLevelType w:val="hybridMultilevel"/>
    <w:tmpl w:val="817E37CC"/>
    <w:lvl w:ilvl="0" w:tplc="C0F4E6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A605FD5"/>
    <w:multiLevelType w:val="multilevel"/>
    <w:tmpl w:val="88165BDA"/>
    <w:lvl w:ilvl="0">
      <w:start w:val="1"/>
      <w:numFmt w:val="decimal"/>
      <w:lvlText w:val="%1."/>
      <w:lvlJc w:val="left"/>
      <w:pPr>
        <w:tabs>
          <w:tab w:val="num" w:pos="360"/>
        </w:tabs>
        <w:ind w:left="360" w:hanging="360"/>
      </w:pPr>
      <w:rPr>
        <w:rFonts w:cs="Times New Roman"/>
        <w:b/>
        <w:i w:val="0"/>
        <w:sz w:val="26"/>
        <w:szCs w:val="26"/>
      </w:rPr>
    </w:lvl>
    <w:lvl w:ilvl="1">
      <w:start w:val="1"/>
      <w:numFmt w:val="decimal"/>
      <w:lvlText w:val="%1.%2."/>
      <w:lvlJc w:val="left"/>
      <w:pPr>
        <w:tabs>
          <w:tab w:val="num" w:pos="1283"/>
        </w:tabs>
        <w:ind w:left="1283" w:hanging="432"/>
      </w:pPr>
      <w:rPr>
        <w:rFonts w:cs="Times New Roman"/>
        <w:b/>
        <w:i w:val="0"/>
        <w:color w:val="auto"/>
        <w:sz w:val="24"/>
        <w:szCs w:val="24"/>
      </w:rPr>
    </w:lvl>
    <w:lvl w:ilvl="2">
      <w:start w:val="1"/>
      <w:numFmt w:val="decimal"/>
      <w:lvlText w:val="%1.%2.%3."/>
      <w:lvlJc w:val="left"/>
      <w:pPr>
        <w:tabs>
          <w:tab w:val="num" w:pos="720"/>
        </w:tabs>
        <w:ind w:left="504" w:hanging="504"/>
      </w:pPr>
      <w:rPr>
        <w:rFonts w:cs="Times New Roman"/>
        <w:b/>
      </w:rPr>
    </w:lvl>
    <w:lvl w:ilvl="3">
      <w:start w:val="1"/>
      <w:numFmt w:val="decimal"/>
      <w:lvlText w:val="%1.%2.%3.%4."/>
      <w:lvlJc w:val="left"/>
      <w:pPr>
        <w:tabs>
          <w:tab w:val="num" w:pos="2160"/>
        </w:tabs>
        <w:ind w:left="1728" w:hanging="648"/>
      </w:pPr>
      <w:rPr>
        <w:rFonts w:cs="Times New Roman"/>
        <w:color w:val="auto"/>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8" w15:restartNumberingAfterBreak="0">
    <w:nsid w:val="5C50417D"/>
    <w:multiLevelType w:val="hybridMultilevel"/>
    <w:tmpl w:val="55005454"/>
    <w:lvl w:ilvl="0" w:tplc="0ED8B224">
      <w:start w:val="1"/>
      <w:numFmt w:val="decimal"/>
      <w:suff w:val="space"/>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5EF5662"/>
    <w:multiLevelType w:val="multilevel"/>
    <w:tmpl w:val="68701750"/>
    <w:lvl w:ilvl="0">
      <w:start w:val="4"/>
      <w:numFmt w:val="decimal"/>
      <w:lvlText w:val="%1."/>
      <w:lvlJc w:val="left"/>
      <w:pPr>
        <w:ind w:left="390" w:hanging="390"/>
      </w:pPr>
      <w:rPr>
        <w:rFonts w:hint="default"/>
      </w:rPr>
    </w:lvl>
    <w:lvl w:ilvl="1">
      <w:start w:val="9"/>
      <w:numFmt w:val="decimal"/>
      <w:lvlText w:val="%1.%2."/>
      <w:lvlJc w:val="left"/>
      <w:pPr>
        <w:ind w:left="1572" w:hanging="72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636" w:hanging="108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700" w:hanging="144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764" w:hanging="1800"/>
      </w:pPr>
      <w:rPr>
        <w:rFonts w:hint="default"/>
      </w:rPr>
    </w:lvl>
    <w:lvl w:ilvl="8">
      <w:start w:val="1"/>
      <w:numFmt w:val="decimal"/>
      <w:lvlText w:val="%1.%2.%3.%4.%5.%6.%7.%8.%9."/>
      <w:lvlJc w:val="left"/>
      <w:pPr>
        <w:ind w:left="8616" w:hanging="1800"/>
      </w:pPr>
      <w:rPr>
        <w:rFonts w:hint="default"/>
      </w:rPr>
    </w:lvl>
  </w:abstractNum>
  <w:abstractNum w:abstractNumId="30" w15:restartNumberingAfterBreak="0">
    <w:nsid w:val="68BC402D"/>
    <w:multiLevelType w:val="multilevel"/>
    <w:tmpl w:val="84764812"/>
    <w:lvl w:ilvl="0">
      <w:start w:val="1"/>
      <w:numFmt w:val="decimal"/>
      <w:lvlText w:val="%1."/>
      <w:lvlJc w:val="left"/>
      <w:pPr>
        <w:tabs>
          <w:tab w:val="num" w:pos="1730"/>
        </w:tabs>
        <w:ind w:left="1730" w:hanging="1020"/>
      </w:pPr>
      <w:rPr>
        <w:rFonts w:hint="default"/>
        <w:b/>
        <w:sz w:val="26"/>
        <w:szCs w:val="26"/>
      </w:rPr>
    </w:lvl>
    <w:lvl w:ilvl="1">
      <w:start w:val="1"/>
      <w:numFmt w:val="decimal"/>
      <w:isLgl/>
      <w:lvlText w:val="%1.%2."/>
      <w:lvlJc w:val="left"/>
      <w:pPr>
        <w:ind w:left="1850" w:hanging="1140"/>
      </w:pPr>
      <w:rPr>
        <w:rFonts w:hint="default"/>
        <w:b w:val="0"/>
      </w:rPr>
    </w:lvl>
    <w:lvl w:ilvl="2">
      <w:start w:val="1"/>
      <w:numFmt w:val="bullet"/>
      <w:lvlText w:val=""/>
      <w:lvlJc w:val="left"/>
      <w:pPr>
        <w:ind w:left="2133" w:hanging="1140"/>
      </w:pPr>
      <w:rPr>
        <w:rFonts w:ascii="Symbol" w:hAnsi="Symbol" w:hint="default"/>
      </w:rPr>
    </w:lvl>
    <w:lvl w:ilvl="3">
      <w:start w:val="1"/>
      <w:numFmt w:val="decimal"/>
      <w:isLgl/>
      <w:lvlText w:val="%1.%2.%3.%4."/>
      <w:lvlJc w:val="left"/>
      <w:pPr>
        <w:ind w:left="1850" w:hanging="1140"/>
      </w:pPr>
      <w:rPr>
        <w:rFonts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31" w15:restartNumberingAfterBreak="0">
    <w:nsid w:val="6A353997"/>
    <w:multiLevelType w:val="multilevel"/>
    <w:tmpl w:val="07743756"/>
    <w:styleLink w:val="WWNum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2" w15:restartNumberingAfterBreak="0">
    <w:nsid w:val="6E310F2F"/>
    <w:multiLevelType w:val="multilevel"/>
    <w:tmpl w:val="73E496BC"/>
    <w:lvl w:ilvl="0">
      <w:start w:val="1"/>
      <w:numFmt w:val="decimal"/>
      <w:lvlText w:val="%1."/>
      <w:lvlJc w:val="left"/>
      <w:pPr>
        <w:tabs>
          <w:tab w:val="num" w:pos="1730"/>
        </w:tabs>
        <w:ind w:left="1730" w:hanging="1020"/>
      </w:pPr>
      <w:rPr>
        <w:rFonts w:hint="default"/>
        <w:b/>
        <w:sz w:val="26"/>
        <w:szCs w:val="26"/>
      </w:rPr>
    </w:lvl>
    <w:lvl w:ilvl="1">
      <w:start w:val="1"/>
      <w:numFmt w:val="decimal"/>
      <w:isLgl/>
      <w:lvlText w:val="%1.%2."/>
      <w:lvlJc w:val="left"/>
      <w:pPr>
        <w:ind w:left="1850" w:hanging="1140"/>
      </w:pPr>
      <w:rPr>
        <w:rFonts w:hint="default"/>
        <w:b w:val="0"/>
      </w:rPr>
    </w:lvl>
    <w:lvl w:ilvl="2">
      <w:start w:val="1"/>
      <w:numFmt w:val="bullet"/>
      <w:lvlText w:val=""/>
      <w:lvlJc w:val="left"/>
      <w:pPr>
        <w:ind w:left="1850" w:hanging="1140"/>
      </w:pPr>
      <w:rPr>
        <w:rFonts w:ascii="Symbol" w:hAnsi="Symbol" w:hint="default"/>
      </w:rPr>
    </w:lvl>
    <w:lvl w:ilvl="3">
      <w:start w:val="1"/>
      <w:numFmt w:val="decimal"/>
      <w:isLgl/>
      <w:lvlText w:val="%1.%2.%3.%4."/>
      <w:lvlJc w:val="left"/>
      <w:pPr>
        <w:ind w:left="1850" w:hanging="1140"/>
      </w:pPr>
      <w:rPr>
        <w:rFonts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33" w15:restartNumberingAfterBreak="0">
    <w:nsid w:val="6F8B67EE"/>
    <w:multiLevelType w:val="hybridMultilevel"/>
    <w:tmpl w:val="CE4016E4"/>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4EF3D78"/>
    <w:multiLevelType w:val="hybridMultilevel"/>
    <w:tmpl w:val="DD9653B2"/>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CAD52AA"/>
    <w:multiLevelType w:val="multilevel"/>
    <w:tmpl w:val="D14E3076"/>
    <w:lvl w:ilvl="0">
      <w:start w:val="1"/>
      <w:numFmt w:val="decimal"/>
      <w:lvlText w:val="%1."/>
      <w:lvlJc w:val="left"/>
      <w:pPr>
        <w:tabs>
          <w:tab w:val="num" w:pos="1730"/>
        </w:tabs>
        <w:ind w:left="1730" w:hanging="1020"/>
      </w:pPr>
      <w:rPr>
        <w:rFonts w:hint="default"/>
        <w:b/>
        <w:sz w:val="24"/>
        <w:szCs w:val="26"/>
      </w:rPr>
    </w:lvl>
    <w:lvl w:ilvl="1">
      <w:start w:val="1"/>
      <w:numFmt w:val="decimal"/>
      <w:isLgl/>
      <w:lvlText w:val="%1.%2."/>
      <w:lvlJc w:val="left"/>
      <w:pPr>
        <w:ind w:left="1850" w:hanging="1140"/>
      </w:pPr>
      <w:rPr>
        <w:rFonts w:hint="default"/>
        <w:b w:val="0"/>
      </w:rPr>
    </w:lvl>
    <w:lvl w:ilvl="2">
      <w:start w:val="1"/>
      <w:numFmt w:val="decimal"/>
      <w:isLgl/>
      <w:lvlText w:val="%1.%2.%3."/>
      <w:lvlJc w:val="left"/>
      <w:pPr>
        <w:ind w:left="1850" w:hanging="1140"/>
      </w:pPr>
      <w:rPr>
        <w:rFonts w:hint="default"/>
      </w:rPr>
    </w:lvl>
    <w:lvl w:ilvl="3">
      <w:start w:val="1"/>
      <w:numFmt w:val="decimal"/>
      <w:isLgl/>
      <w:lvlText w:val="%1.%2.%3.%4."/>
      <w:lvlJc w:val="left"/>
      <w:pPr>
        <w:ind w:left="1850" w:hanging="1140"/>
      </w:pPr>
      <w:rPr>
        <w:rFonts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36" w15:restartNumberingAfterBreak="0">
    <w:nsid w:val="7FE55624"/>
    <w:multiLevelType w:val="hybridMultilevel"/>
    <w:tmpl w:val="DFA0B4BA"/>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11"/>
  </w:num>
  <w:num w:numId="4">
    <w:abstractNumId w:val="30"/>
  </w:num>
  <w:num w:numId="5">
    <w:abstractNumId w:val="16"/>
  </w:num>
  <w:num w:numId="6">
    <w:abstractNumId w:val="19"/>
  </w:num>
  <w:num w:numId="7">
    <w:abstractNumId w:val="34"/>
  </w:num>
  <w:num w:numId="8">
    <w:abstractNumId w:val="18"/>
  </w:num>
  <w:num w:numId="9">
    <w:abstractNumId w:val="36"/>
  </w:num>
  <w:num w:numId="10">
    <w:abstractNumId w:val="33"/>
  </w:num>
  <w:num w:numId="11">
    <w:abstractNumId w:val="15"/>
  </w:num>
  <w:num w:numId="12">
    <w:abstractNumId w:val="12"/>
  </w:num>
  <w:num w:numId="13">
    <w:abstractNumId w:val="32"/>
  </w:num>
  <w:num w:numId="14">
    <w:abstractNumId w:val="20"/>
  </w:num>
  <w:num w:numId="15">
    <w:abstractNumId w:val="22"/>
  </w:num>
  <w:num w:numId="16">
    <w:abstractNumId w:val="13"/>
  </w:num>
  <w:num w:numId="17">
    <w:abstractNumId w:val="2"/>
  </w:num>
  <w:num w:numId="18">
    <w:abstractNumId w:val="14"/>
  </w:num>
  <w:num w:numId="19">
    <w:abstractNumId w:val="6"/>
  </w:num>
  <w:num w:numId="20">
    <w:abstractNumId w:val="24"/>
  </w:num>
  <w:num w:numId="21">
    <w:abstractNumId w:val="8"/>
  </w:num>
  <w:num w:numId="22">
    <w:abstractNumId w:val="4"/>
  </w:num>
  <w:num w:numId="23">
    <w:abstractNumId w:val="5"/>
  </w:num>
  <w:num w:numId="24">
    <w:abstractNumId w:val="29"/>
  </w:num>
  <w:num w:numId="25">
    <w:abstractNumId w:val="3"/>
  </w:num>
  <w:num w:numId="26">
    <w:abstractNumId w:val="7"/>
  </w:num>
  <w:num w:numId="27">
    <w:abstractNumId w:val="25"/>
  </w:num>
  <w:num w:numId="28">
    <w:abstractNumId w:val="9"/>
  </w:num>
  <w:num w:numId="29">
    <w:abstractNumId w:val="31"/>
  </w:num>
  <w:num w:numId="30">
    <w:abstractNumId w:val="2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21"/>
  </w:num>
  <w:num w:numId="35">
    <w:abstractNumId w:val="17"/>
  </w:num>
  <w:num w:numId="36">
    <w:abstractNumId w:val="10"/>
  </w:num>
  <w:num w:numId="37">
    <w:abstractNumId w:val="26"/>
  </w:num>
  <w:num w:numId="38">
    <w:abstractNumId w:val="2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76E2"/>
    <w:rsid w:val="000007EA"/>
    <w:rsid w:val="00006833"/>
    <w:rsid w:val="00010BA1"/>
    <w:rsid w:val="000348BD"/>
    <w:rsid w:val="00071677"/>
    <w:rsid w:val="00081865"/>
    <w:rsid w:val="0008529D"/>
    <w:rsid w:val="00085F63"/>
    <w:rsid w:val="00095F33"/>
    <w:rsid w:val="000A243D"/>
    <w:rsid w:val="000A5A7F"/>
    <w:rsid w:val="000B170F"/>
    <w:rsid w:val="000B5BED"/>
    <w:rsid w:val="000B79AC"/>
    <w:rsid w:val="000B7BDE"/>
    <w:rsid w:val="000D4CEC"/>
    <w:rsid w:val="000D671B"/>
    <w:rsid w:val="000D71A9"/>
    <w:rsid w:val="000F02FE"/>
    <w:rsid w:val="000F36E4"/>
    <w:rsid w:val="00105A5C"/>
    <w:rsid w:val="00120C4E"/>
    <w:rsid w:val="001235AF"/>
    <w:rsid w:val="001277A4"/>
    <w:rsid w:val="00130C11"/>
    <w:rsid w:val="001436E3"/>
    <w:rsid w:val="00167B17"/>
    <w:rsid w:val="00176FCC"/>
    <w:rsid w:val="00183767"/>
    <w:rsid w:val="00191389"/>
    <w:rsid w:val="00194A17"/>
    <w:rsid w:val="00195676"/>
    <w:rsid w:val="00196576"/>
    <w:rsid w:val="001B3335"/>
    <w:rsid w:val="001E4ED1"/>
    <w:rsid w:val="001F1962"/>
    <w:rsid w:val="001F56F0"/>
    <w:rsid w:val="00200698"/>
    <w:rsid w:val="00205E8C"/>
    <w:rsid w:val="00210ACB"/>
    <w:rsid w:val="002126FB"/>
    <w:rsid w:val="00220A3D"/>
    <w:rsid w:val="00224908"/>
    <w:rsid w:val="00226092"/>
    <w:rsid w:val="00235271"/>
    <w:rsid w:val="00236E64"/>
    <w:rsid w:val="00237B46"/>
    <w:rsid w:val="0024506F"/>
    <w:rsid w:val="00247A19"/>
    <w:rsid w:val="00247D8C"/>
    <w:rsid w:val="00250E51"/>
    <w:rsid w:val="0025518B"/>
    <w:rsid w:val="00266A57"/>
    <w:rsid w:val="00272D48"/>
    <w:rsid w:val="002757CD"/>
    <w:rsid w:val="00275D1E"/>
    <w:rsid w:val="0028627E"/>
    <w:rsid w:val="00287826"/>
    <w:rsid w:val="002878B2"/>
    <w:rsid w:val="00297156"/>
    <w:rsid w:val="002A3645"/>
    <w:rsid w:val="002A3C95"/>
    <w:rsid w:val="002B1422"/>
    <w:rsid w:val="002C04F2"/>
    <w:rsid w:val="002C1D8D"/>
    <w:rsid w:val="002C3625"/>
    <w:rsid w:val="002D47B9"/>
    <w:rsid w:val="002D66E6"/>
    <w:rsid w:val="00302986"/>
    <w:rsid w:val="0030559F"/>
    <w:rsid w:val="0030716D"/>
    <w:rsid w:val="00311D4C"/>
    <w:rsid w:val="00321BB2"/>
    <w:rsid w:val="003231C1"/>
    <w:rsid w:val="00323405"/>
    <w:rsid w:val="00326A70"/>
    <w:rsid w:val="00333B4E"/>
    <w:rsid w:val="003347BC"/>
    <w:rsid w:val="003568C2"/>
    <w:rsid w:val="00366039"/>
    <w:rsid w:val="00367BDD"/>
    <w:rsid w:val="0037631B"/>
    <w:rsid w:val="00383F13"/>
    <w:rsid w:val="003B060F"/>
    <w:rsid w:val="003B174E"/>
    <w:rsid w:val="003B2DFA"/>
    <w:rsid w:val="003B3239"/>
    <w:rsid w:val="003E1567"/>
    <w:rsid w:val="003F28DD"/>
    <w:rsid w:val="00403525"/>
    <w:rsid w:val="004065EC"/>
    <w:rsid w:val="00422019"/>
    <w:rsid w:val="0042222D"/>
    <w:rsid w:val="00422857"/>
    <w:rsid w:val="00423277"/>
    <w:rsid w:val="004248E5"/>
    <w:rsid w:val="00431E87"/>
    <w:rsid w:val="00433EC8"/>
    <w:rsid w:val="004455DB"/>
    <w:rsid w:val="00453D15"/>
    <w:rsid w:val="004545BD"/>
    <w:rsid w:val="00474E5F"/>
    <w:rsid w:val="0047668B"/>
    <w:rsid w:val="0048084E"/>
    <w:rsid w:val="00486E1E"/>
    <w:rsid w:val="00496FEE"/>
    <w:rsid w:val="004B165F"/>
    <w:rsid w:val="004B1EAA"/>
    <w:rsid w:val="004B3CA6"/>
    <w:rsid w:val="004B76CE"/>
    <w:rsid w:val="004D3D11"/>
    <w:rsid w:val="004E0E0B"/>
    <w:rsid w:val="004F16A5"/>
    <w:rsid w:val="004F4296"/>
    <w:rsid w:val="0050456F"/>
    <w:rsid w:val="00505D96"/>
    <w:rsid w:val="0050655F"/>
    <w:rsid w:val="00513188"/>
    <w:rsid w:val="00516334"/>
    <w:rsid w:val="0051784D"/>
    <w:rsid w:val="00520088"/>
    <w:rsid w:val="00520431"/>
    <w:rsid w:val="00525E49"/>
    <w:rsid w:val="00526E62"/>
    <w:rsid w:val="0053124B"/>
    <w:rsid w:val="00533AE8"/>
    <w:rsid w:val="00537E21"/>
    <w:rsid w:val="00540219"/>
    <w:rsid w:val="00547858"/>
    <w:rsid w:val="00556D10"/>
    <w:rsid w:val="00567E4F"/>
    <w:rsid w:val="00571AA9"/>
    <w:rsid w:val="005777E7"/>
    <w:rsid w:val="00577BA8"/>
    <w:rsid w:val="00582650"/>
    <w:rsid w:val="005873D9"/>
    <w:rsid w:val="00591D3A"/>
    <w:rsid w:val="00592B1E"/>
    <w:rsid w:val="00593B67"/>
    <w:rsid w:val="00597039"/>
    <w:rsid w:val="005A1E7E"/>
    <w:rsid w:val="005A525D"/>
    <w:rsid w:val="005A7F00"/>
    <w:rsid w:val="005B3EEA"/>
    <w:rsid w:val="005B5E09"/>
    <w:rsid w:val="005C54EE"/>
    <w:rsid w:val="005D442F"/>
    <w:rsid w:val="005D4D56"/>
    <w:rsid w:val="005F5748"/>
    <w:rsid w:val="006009B1"/>
    <w:rsid w:val="00603084"/>
    <w:rsid w:val="0060336A"/>
    <w:rsid w:val="00623338"/>
    <w:rsid w:val="00631E34"/>
    <w:rsid w:val="00635E95"/>
    <w:rsid w:val="0065436B"/>
    <w:rsid w:val="00655B3A"/>
    <w:rsid w:val="00655D61"/>
    <w:rsid w:val="00662613"/>
    <w:rsid w:val="00686191"/>
    <w:rsid w:val="006A0A7A"/>
    <w:rsid w:val="006A27B3"/>
    <w:rsid w:val="006A5B2A"/>
    <w:rsid w:val="006B4A4D"/>
    <w:rsid w:val="006B7CC4"/>
    <w:rsid w:val="006D2A1B"/>
    <w:rsid w:val="006D33F2"/>
    <w:rsid w:val="0070275B"/>
    <w:rsid w:val="00704B3A"/>
    <w:rsid w:val="00707E82"/>
    <w:rsid w:val="00715AC8"/>
    <w:rsid w:val="00724788"/>
    <w:rsid w:val="00730DE3"/>
    <w:rsid w:val="00745F0C"/>
    <w:rsid w:val="00756032"/>
    <w:rsid w:val="00760316"/>
    <w:rsid w:val="00761DA7"/>
    <w:rsid w:val="0076311A"/>
    <w:rsid w:val="007661DD"/>
    <w:rsid w:val="00772B4B"/>
    <w:rsid w:val="00775A2C"/>
    <w:rsid w:val="0078549D"/>
    <w:rsid w:val="0079232F"/>
    <w:rsid w:val="007B0863"/>
    <w:rsid w:val="007D56CA"/>
    <w:rsid w:val="007D5C39"/>
    <w:rsid w:val="007D6AD0"/>
    <w:rsid w:val="007E47A0"/>
    <w:rsid w:val="00823A3C"/>
    <w:rsid w:val="00826A4D"/>
    <w:rsid w:val="0082788C"/>
    <w:rsid w:val="00835768"/>
    <w:rsid w:val="00836CEF"/>
    <w:rsid w:val="00837003"/>
    <w:rsid w:val="00840F30"/>
    <w:rsid w:val="00844CBC"/>
    <w:rsid w:val="008515FF"/>
    <w:rsid w:val="00853833"/>
    <w:rsid w:val="008551C1"/>
    <w:rsid w:val="00861361"/>
    <w:rsid w:val="00875FBC"/>
    <w:rsid w:val="00876C5F"/>
    <w:rsid w:val="00885129"/>
    <w:rsid w:val="0089189B"/>
    <w:rsid w:val="00895F52"/>
    <w:rsid w:val="008C1852"/>
    <w:rsid w:val="008C3826"/>
    <w:rsid w:val="008E3810"/>
    <w:rsid w:val="008E4E74"/>
    <w:rsid w:val="008E61AF"/>
    <w:rsid w:val="008F45ED"/>
    <w:rsid w:val="00904DD7"/>
    <w:rsid w:val="00922300"/>
    <w:rsid w:val="00927420"/>
    <w:rsid w:val="009345B9"/>
    <w:rsid w:val="009375B2"/>
    <w:rsid w:val="00941FD5"/>
    <w:rsid w:val="009435ED"/>
    <w:rsid w:val="0095059E"/>
    <w:rsid w:val="0095371D"/>
    <w:rsid w:val="00962BC3"/>
    <w:rsid w:val="00965738"/>
    <w:rsid w:val="009718A5"/>
    <w:rsid w:val="009743BC"/>
    <w:rsid w:val="0098070B"/>
    <w:rsid w:val="0098387A"/>
    <w:rsid w:val="00983AAA"/>
    <w:rsid w:val="00984933"/>
    <w:rsid w:val="009B4275"/>
    <w:rsid w:val="009D6E35"/>
    <w:rsid w:val="009F3C79"/>
    <w:rsid w:val="009F47BA"/>
    <w:rsid w:val="00A01EAD"/>
    <w:rsid w:val="00A05636"/>
    <w:rsid w:val="00A12F84"/>
    <w:rsid w:val="00A1342B"/>
    <w:rsid w:val="00A23416"/>
    <w:rsid w:val="00A3305B"/>
    <w:rsid w:val="00A366A8"/>
    <w:rsid w:val="00A45159"/>
    <w:rsid w:val="00A5114B"/>
    <w:rsid w:val="00A56649"/>
    <w:rsid w:val="00A72280"/>
    <w:rsid w:val="00A7743A"/>
    <w:rsid w:val="00A8305B"/>
    <w:rsid w:val="00AA0FA2"/>
    <w:rsid w:val="00AA44E2"/>
    <w:rsid w:val="00AF2270"/>
    <w:rsid w:val="00B009FD"/>
    <w:rsid w:val="00B010F9"/>
    <w:rsid w:val="00B01DBF"/>
    <w:rsid w:val="00B07231"/>
    <w:rsid w:val="00B104DB"/>
    <w:rsid w:val="00B12F56"/>
    <w:rsid w:val="00B14A37"/>
    <w:rsid w:val="00B174DB"/>
    <w:rsid w:val="00B176E2"/>
    <w:rsid w:val="00B20EE8"/>
    <w:rsid w:val="00B21C17"/>
    <w:rsid w:val="00B23C13"/>
    <w:rsid w:val="00B440C8"/>
    <w:rsid w:val="00B47074"/>
    <w:rsid w:val="00B503D3"/>
    <w:rsid w:val="00B5327A"/>
    <w:rsid w:val="00B57B0F"/>
    <w:rsid w:val="00B65C5D"/>
    <w:rsid w:val="00B8140D"/>
    <w:rsid w:val="00B956D0"/>
    <w:rsid w:val="00B9582D"/>
    <w:rsid w:val="00BA16B3"/>
    <w:rsid w:val="00BB3595"/>
    <w:rsid w:val="00BD3019"/>
    <w:rsid w:val="00BE0906"/>
    <w:rsid w:val="00BF47A0"/>
    <w:rsid w:val="00C2061F"/>
    <w:rsid w:val="00C2318F"/>
    <w:rsid w:val="00C27F46"/>
    <w:rsid w:val="00C4599B"/>
    <w:rsid w:val="00C577E5"/>
    <w:rsid w:val="00C61524"/>
    <w:rsid w:val="00C66A76"/>
    <w:rsid w:val="00C676FE"/>
    <w:rsid w:val="00C72480"/>
    <w:rsid w:val="00C82696"/>
    <w:rsid w:val="00C87BC0"/>
    <w:rsid w:val="00C90C8B"/>
    <w:rsid w:val="00C9319F"/>
    <w:rsid w:val="00C9683E"/>
    <w:rsid w:val="00C9775E"/>
    <w:rsid w:val="00CA4839"/>
    <w:rsid w:val="00CA4E7F"/>
    <w:rsid w:val="00CB0195"/>
    <w:rsid w:val="00CB0A6A"/>
    <w:rsid w:val="00CB74BB"/>
    <w:rsid w:val="00CE198E"/>
    <w:rsid w:val="00CE53BC"/>
    <w:rsid w:val="00CF2B34"/>
    <w:rsid w:val="00D00E76"/>
    <w:rsid w:val="00D04AB3"/>
    <w:rsid w:val="00D10FE9"/>
    <w:rsid w:val="00D1783A"/>
    <w:rsid w:val="00D2064B"/>
    <w:rsid w:val="00D244D9"/>
    <w:rsid w:val="00D24D3D"/>
    <w:rsid w:val="00D253E4"/>
    <w:rsid w:val="00D440EC"/>
    <w:rsid w:val="00D60999"/>
    <w:rsid w:val="00D67AF7"/>
    <w:rsid w:val="00D72D03"/>
    <w:rsid w:val="00D7474C"/>
    <w:rsid w:val="00D81A13"/>
    <w:rsid w:val="00D83CE5"/>
    <w:rsid w:val="00D87B84"/>
    <w:rsid w:val="00DA06A6"/>
    <w:rsid w:val="00DB5123"/>
    <w:rsid w:val="00DC53A4"/>
    <w:rsid w:val="00DD1FC8"/>
    <w:rsid w:val="00DE164C"/>
    <w:rsid w:val="00DE784A"/>
    <w:rsid w:val="00DF2EAD"/>
    <w:rsid w:val="00E0539F"/>
    <w:rsid w:val="00E140E3"/>
    <w:rsid w:val="00E14CB7"/>
    <w:rsid w:val="00E153FA"/>
    <w:rsid w:val="00E16FC5"/>
    <w:rsid w:val="00E17B28"/>
    <w:rsid w:val="00E20C37"/>
    <w:rsid w:val="00E23EC3"/>
    <w:rsid w:val="00E338EF"/>
    <w:rsid w:val="00E34F5C"/>
    <w:rsid w:val="00E3748F"/>
    <w:rsid w:val="00E37D89"/>
    <w:rsid w:val="00E4750C"/>
    <w:rsid w:val="00E55456"/>
    <w:rsid w:val="00E606ED"/>
    <w:rsid w:val="00E63BE4"/>
    <w:rsid w:val="00E65256"/>
    <w:rsid w:val="00E774D6"/>
    <w:rsid w:val="00E8637F"/>
    <w:rsid w:val="00E93460"/>
    <w:rsid w:val="00E9464E"/>
    <w:rsid w:val="00E96D4A"/>
    <w:rsid w:val="00EA3AB9"/>
    <w:rsid w:val="00EA6488"/>
    <w:rsid w:val="00EB3361"/>
    <w:rsid w:val="00EB73C0"/>
    <w:rsid w:val="00EC0278"/>
    <w:rsid w:val="00EC1E6C"/>
    <w:rsid w:val="00EC25AB"/>
    <w:rsid w:val="00EC6C85"/>
    <w:rsid w:val="00ED1BF9"/>
    <w:rsid w:val="00EE7A6D"/>
    <w:rsid w:val="00F201CA"/>
    <w:rsid w:val="00F21FD7"/>
    <w:rsid w:val="00F23B74"/>
    <w:rsid w:val="00F30245"/>
    <w:rsid w:val="00F30C98"/>
    <w:rsid w:val="00F4579E"/>
    <w:rsid w:val="00F474FD"/>
    <w:rsid w:val="00F514AA"/>
    <w:rsid w:val="00F52E11"/>
    <w:rsid w:val="00F9545C"/>
    <w:rsid w:val="00FA1B65"/>
    <w:rsid w:val="00FB6067"/>
    <w:rsid w:val="00FC3960"/>
    <w:rsid w:val="00FC7D51"/>
    <w:rsid w:val="00FE0E54"/>
    <w:rsid w:val="00FF14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F776BC-903A-4B2F-8B12-740AA2537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0DE3"/>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qFormat/>
    <w:rsid w:val="00730DE3"/>
    <w:pPr>
      <w:keepNext/>
      <w:numPr>
        <w:numId w:val="1"/>
      </w:numPr>
      <w:jc w:val="right"/>
      <w:outlineLvl w:val="0"/>
    </w:pPr>
    <w:rPr>
      <w:sz w:val="28"/>
    </w:rPr>
  </w:style>
  <w:style w:type="paragraph" w:styleId="2">
    <w:name w:val="heading 2"/>
    <w:basedOn w:val="a"/>
    <w:next w:val="a"/>
    <w:link w:val="20"/>
    <w:qFormat/>
    <w:rsid w:val="00730DE3"/>
    <w:pPr>
      <w:keepNext/>
      <w:numPr>
        <w:ilvl w:val="1"/>
        <w:numId w:val="1"/>
      </w:numPr>
      <w:jc w:val="center"/>
      <w:outlineLvl w:val="1"/>
    </w:pPr>
    <w:rPr>
      <w:b/>
      <w:sz w:val="28"/>
    </w:rPr>
  </w:style>
  <w:style w:type="paragraph" w:styleId="3">
    <w:name w:val="heading 3"/>
    <w:basedOn w:val="a"/>
    <w:next w:val="a"/>
    <w:link w:val="30"/>
    <w:qFormat/>
    <w:rsid w:val="00730DE3"/>
    <w:pPr>
      <w:keepNext/>
      <w:numPr>
        <w:ilvl w:val="2"/>
        <w:numId w:val="1"/>
      </w:numPr>
      <w:spacing w:before="240" w:after="60"/>
      <w:outlineLvl w:val="2"/>
    </w:pPr>
    <w:rPr>
      <w:rFonts w:ascii="Arial" w:hAnsi="Arial" w:cs="Arial"/>
      <w:sz w:val="24"/>
    </w:rPr>
  </w:style>
  <w:style w:type="paragraph" w:styleId="4">
    <w:name w:val="heading 4"/>
    <w:basedOn w:val="a"/>
    <w:next w:val="a"/>
    <w:link w:val="40"/>
    <w:qFormat/>
    <w:rsid w:val="00730DE3"/>
    <w:pPr>
      <w:keepNext/>
      <w:numPr>
        <w:ilvl w:val="3"/>
        <w:numId w:val="1"/>
      </w:numPr>
      <w:spacing w:before="240" w:after="60"/>
      <w:outlineLvl w:val="3"/>
    </w:pPr>
    <w:rPr>
      <w:rFonts w:ascii="Arial" w:hAnsi="Arial" w:cs="Arial"/>
      <w:b/>
      <w:sz w:val="24"/>
    </w:rPr>
  </w:style>
  <w:style w:type="paragraph" w:styleId="5">
    <w:name w:val="heading 5"/>
    <w:basedOn w:val="a"/>
    <w:next w:val="a"/>
    <w:link w:val="50"/>
    <w:qFormat/>
    <w:rsid w:val="00730DE3"/>
    <w:pPr>
      <w:numPr>
        <w:ilvl w:val="4"/>
        <w:numId w:val="1"/>
      </w:numPr>
      <w:spacing w:before="240" w:after="60"/>
      <w:outlineLvl w:val="4"/>
    </w:pPr>
    <w:rPr>
      <w:sz w:val="22"/>
    </w:rPr>
  </w:style>
  <w:style w:type="paragraph" w:styleId="6">
    <w:name w:val="heading 6"/>
    <w:basedOn w:val="a"/>
    <w:next w:val="a"/>
    <w:link w:val="60"/>
    <w:qFormat/>
    <w:rsid w:val="00730DE3"/>
    <w:pPr>
      <w:numPr>
        <w:ilvl w:val="5"/>
        <w:numId w:val="1"/>
      </w:numPr>
      <w:spacing w:before="240" w:after="60"/>
      <w:outlineLvl w:val="5"/>
    </w:pPr>
    <w:rPr>
      <w:i/>
      <w:sz w:val="22"/>
    </w:rPr>
  </w:style>
  <w:style w:type="paragraph" w:styleId="7">
    <w:name w:val="heading 7"/>
    <w:basedOn w:val="a"/>
    <w:next w:val="a"/>
    <w:link w:val="70"/>
    <w:qFormat/>
    <w:rsid w:val="00730DE3"/>
    <w:pPr>
      <w:numPr>
        <w:ilvl w:val="6"/>
        <w:numId w:val="1"/>
      </w:numPr>
      <w:spacing w:before="240" w:after="60"/>
      <w:outlineLvl w:val="6"/>
    </w:pPr>
    <w:rPr>
      <w:rFonts w:ascii="Arial" w:hAnsi="Arial" w:cs="Arial"/>
    </w:rPr>
  </w:style>
  <w:style w:type="paragraph" w:styleId="8">
    <w:name w:val="heading 8"/>
    <w:basedOn w:val="a"/>
    <w:next w:val="a"/>
    <w:link w:val="80"/>
    <w:qFormat/>
    <w:rsid w:val="00730DE3"/>
    <w:pPr>
      <w:numPr>
        <w:ilvl w:val="7"/>
        <w:numId w:val="1"/>
      </w:numPr>
      <w:spacing w:before="240" w:after="60"/>
      <w:outlineLvl w:val="7"/>
    </w:pPr>
    <w:rPr>
      <w:rFonts w:ascii="Arial" w:hAnsi="Arial" w:cs="Arial"/>
      <w:i/>
    </w:rPr>
  </w:style>
  <w:style w:type="paragraph" w:styleId="9">
    <w:name w:val="heading 9"/>
    <w:basedOn w:val="a"/>
    <w:next w:val="a"/>
    <w:link w:val="90"/>
    <w:qFormat/>
    <w:rsid w:val="00730DE3"/>
    <w:pPr>
      <w:numPr>
        <w:ilvl w:val="8"/>
        <w:numId w:val="1"/>
      </w:numPr>
      <w:spacing w:before="240" w:after="60"/>
      <w:outlineLvl w:val="8"/>
    </w:pPr>
    <w:rPr>
      <w:rFonts w:ascii="Arial" w:hAnsi="Arial" w:cs="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0DE3"/>
    <w:rPr>
      <w:rFonts w:ascii="Times New Roman" w:eastAsia="Times New Roman" w:hAnsi="Times New Roman" w:cs="Times New Roman"/>
      <w:sz w:val="28"/>
      <w:szCs w:val="20"/>
      <w:lang w:eastAsia="ar-SA"/>
    </w:rPr>
  </w:style>
  <w:style w:type="character" w:customStyle="1" w:styleId="20">
    <w:name w:val="Заголовок 2 Знак"/>
    <w:basedOn w:val="a0"/>
    <w:link w:val="2"/>
    <w:rsid w:val="00730DE3"/>
    <w:rPr>
      <w:rFonts w:ascii="Times New Roman" w:eastAsia="Times New Roman" w:hAnsi="Times New Roman" w:cs="Times New Roman"/>
      <w:b/>
      <w:sz w:val="28"/>
      <w:szCs w:val="20"/>
      <w:lang w:eastAsia="ar-SA"/>
    </w:rPr>
  </w:style>
  <w:style w:type="character" w:customStyle="1" w:styleId="30">
    <w:name w:val="Заголовок 3 Знак"/>
    <w:basedOn w:val="a0"/>
    <w:link w:val="3"/>
    <w:rsid w:val="00730DE3"/>
    <w:rPr>
      <w:rFonts w:ascii="Arial" w:eastAsia="Times New Roman" w:hAnsi="Arial" w:cs="Arial"/>
      <w:sz w:val="24"/>
      <w:szCs w:val="20"/>
      <w:lang w:eastAsia="ar-SA"/>
    </w:rPr>
  </w:style>
  <w:style w:type="character" w:customStyle="1" w:styleId="40">
    <w:name w:val="Заголовок 4 Знак"/>
    <w:basedOn w:val="a0"/>
    <w:link w:val="4"/>
    <w:rsid w:val="00730DE3"/>
    <w:rPr>
      <w:rFonts w:ascii="Arial" w:eastAsia="Times New Roman" w:hAnsi="Arial" w:cs="Arial"/>
      <w:b/>
      <w:sz w:val="24"/>
      <w:szCs w:val="20"/>
      <w:lang w:eastAsia="ar-SA"/>
    </w:rPr>
  </w:style>
  <w:style w:type="character" w:customStyle="1" w:styleId="50">
    <w:name w:val="Заголовок 5 Знак"/>
    <w:basedOn w:val="a0"/>
    <w:link w:val="5"/>
    <w:rsid w:val="00730DE3"/>
    <w:rPr>
      <w:rFonts w:ascii="Times New Roman" w:eastAsia="Times New Roman" w:hAnsi="Times New Roman" w:cs="Times New Roman"/>
      <w:szCs w:val="20"/>
      <w:lang w:eastAsia="ar-SA"/>
    </w:rPr>
  </w:style>
  <w:style w:type="character" w:customStyle="1" w:styleId="60">
    <w:name w:val="Заголовок 6 Знак"/>
    <w:basedOn w:val="a0"/>
    <w:link w:val="6"/>
    <w:rsid w:val="00730DE3"/>
    <w:rPr>
      <w:rFonts w:ascii="Times New Roman" w:eastAsia="Times New Roman" w:hAnsi="Times New Roman" w:cs="Times New Roman"/>
      <w:i/>
      <w:szCs w:val="20"/>
      <w:lang w:eastAsia="ar-SA"/>
    </w:rPr>
  </w:style>
  <w:style w:type="character" w:customStyle="1" w:styleId="70">
    <w:name w:val="Заголовок 7 Знак"/>
    <w:basedOn w:val="a0"/>
    <w:link w:val="7"/>
    <w:rsid w:val="00730DE3"/>
    <w:rPr>
      <w:rFonts w:ascii="Arial" w:eastAsia="Times New Roman" w:hAnsi="Arial" w:cs="Arial"/>
      <w:sz w:val="20"/>
      <w:szCs w:val="20"/>
      <w:lang w:eastAsia="ar-SA"/>
    </w:rPr>
  </w:style>
  <w:style w:type="character" w:customStyle="1" w:styleId="80">
    <w:name w:val="Заголовок 8 Знак"/>
    <w:basedOn w:val="a0"/>
    <w:link w:val="8"/>
    <w:rsid w:val="00730DE3"/>
    <w:rPr>
      <w:rFonts w:ascii="Arial" w:eastAsia="Times New Roman" w:hAnsi="Arial" w:cs="Arial"/>
      <w:i/>
      <w:sz w:val="20"/>
      <w:szCs w:val="20"/>
      <w:lang w:eastAsia="ar-SA"/>
    </w:rPr>
  </w:style>
  <w:style w:type="character" w:customStyle="1" w:styleId="90">
    <w:name w:val="Заголовок 9 Знак"/>
    <w:basedOn w:val="a0"/>
    <w:link w:val="9"/>
    <w:rsid w:val="00730DE3"/>
    <w:rPr>
      <w:rFonts w:ascii="Arial" w:eastAsia="Times New Roman" w:hAnsi="Arial" w:cs="Arial"/>
      <w:b/>
      <w:i/>
      <w:sz w:val="18"/>
      <w:szCs w:val="20"/>
      <w:lang w:eastAsia="ar-SA"/>
    </w:rPr>
  </w:style>
  <w:style w:type="paragraph" w:styleId="a3">
    <w:name w:val="Body Text Indent"/>
    <w:basedOn w:val="a"/>
    <w:link w:val="a4"/>
    <w:rsid w:val="00730DE3"/>
    <w:pPr>
      <w:ind w:left="720" w:hanging="720"/>
      <w:jc w:val="center"/>
    </w:pPr>
    <w:rPr>
      <w:sz w:val="28"/>
    </w:rPr>
  </w:style>
  <w:style w:type="character" w:customStyle="1" w:styleId="a4">
    <w:name w:val="Основной текст с отступом Знак"/>
    <w:basedOn w:val="a0"/>
    <w:link w:val="a3"/>
    <w:rsid w:val="00730DE3"/>
    <w:rPr>
      <w:rFonts w:ascii="Times New Roman" w:eastAsia="Times New Roman" w:hAnsi="Times New Roman" w:cs="Times New Roman"/>
      <w:sz w:val="28"/>
      <w:szCs w:val="20"/>
      <w:lang w:eastAsia="ar-SA"/>
    </w:rPr>
  </w:style>
  <w:style w:type="paragraph" w:customStyle="1" w:styleId="21">
    <w:name w:val="Основной текст с отступом 21"/>
    <w:basedOn w:val="a"/>
    <w:rsid w:val="00730DE3"/>
    <w:pPr>
      <w:ind w:left="5040"/>
    </w:pPr>
    <w:rPr>
      <w:sz w:val="24"/>
    </w:rPr>
  </w:style>
  <w:style w:type="paragraph" w:styleId="a5">
    <w:name w:val="List Paragraph"/>
    <w:aliases w:val="Нумерованый список,List Paragraph1,Абзац маркированнный,1,UL,1. Абзац списка,Table-Normal,RSHB_Table-Normal,Предусловия,Subtle Emphasis,ПАРАГРАФ,head 5,Светлая сетка - Акцент 31,Нумерованный спиков,List Paragraph,Bullet_IRAO,3_Абзац списка"/>
    <w:basedOn w:val="a"/>
    <w:link w:val="a6"/>
    <w:uiPriority w:val="34"/>
    <w:qFormat/>
    <w:rsid w:val="00730DE3"/>
    <w:pPr>
      <w:ind w:left="720"/>
      <w:contextualSpacing/>
    </w:pPr>
  </w:style>
  <w:style w:type="character" w:customStyle="1" w:styleId="a6">
    <w:name w:val="Абзац списка Знак"/>
    <w:aliases w:val="Нумерованый список Знак,List Paragraph1 Знак,Абзац маркированнный Знак,1 Знак,UL Знак,1. Абзац списка Знак,Table-Normal Знак,RSHB_Table-Normal Знак,Предусловия Знак,Subtle Emphasis Знак,ПАРАГРАФ Знак,head 5 Знак,List Paragraph Знак"/>
    <w:link w:val="a5"/>
    <w:uiPriority w:val="34"/>
    <w:rsid w:val="00730DE3"/>
    <w:rPr>
      <w:rFonts w:ascii="Times New Roman" w:eastAsia="Times New Roman" w:hAnsi="Times New Roman" w:cs="Times New Roman"/>
      <w:sz w:val="20"/>
      <w:szCs w:val="20"/>
      <w:lang w:eastAsia="ar-SA"/>
    </w:rPr>
  </w:style>
  <w:style w:type="paragraph" w:styleId="31">
    <w:name w:val="Body Text 3"/>
    <w:basedOn w:val="a"/>
    <w:link w:val="310"/>
    <w:uiPriority w:val="99"/>
    <w:unhideWhenUsed/>
    <w:rsid w:val="00730DE3"/>
    <w:pPr>
      <w:spacing w:after="120"/>
    </w:pPr>
    <w:rPr>
      <w:sz w:val="16"/>
      <w:szCs w:val="16"/>
    </w:rPr>
  </w:style>
  <w:style w:type="character" w:customStyle="1" w:styleId="32">
    <w:name w:val="Основной текст 3 Знак"/>
    <w:basedOn w:val="a0"/>
    <w:uiPriority w:val="99"/>
    <w:semiHidden/>
    <w:rsid w:val="00730DE3"/>
    <w:rPr>
      <w:rFonts w:ascii="Times New Roman" w:eastAsia="Times New Roman" w:hAnsi="Times New Roman" w:cs="Times New Roman"/>
      <w:sz w:val="16"/>
      <w:szCs w:val="16"/>
      <w:lang w:eastAsia="ar-SA"/>
    </w:rPr>
  </w:style>
  <w:style w:type="character" w:customStyle="1" w:styleId="310">
    <w:name w:val="Основной текст 3 Знак1"/>
    <w:link w:val="31"/>
    <w:uiPriority w:val="99"/>
    <w:rsid w:val="00730DE3"/>
    <w:rPr>
      <w:rFonts w:ascii="Times New Roman" w:eastAsia="Times New Roman" w:hAnsi="Times New Roman" w:cs="Times New Roman"/>
      <w:sz w:val="16"/>
      <w:szCs w:val="16"/>
      <w:lang w:eastAsia="ar-SA"/>
    </w:rPr>
  </w:style>
  <w:style w:type="paragraph" w:customStyle="1" w:styleId="311">
    <w:name w:val="Основной текст с отступом 31"/>
    <w:basedOn w:val="a"/>
    <w:rsid w:val="00730DE3"/>
    <w:pPr>
      <w:ind w:firstLine="709"/>
    </w:pPr>
    <w:rPr>
      <w:sz w:val="26"/>
    </w:rPr>
  </w:style>
  <w:style w:type="paragraph" w:customStyle="1" w:styleId="Default">
    <w:name w:val="Default"/>
    <w:rsid w:val="00730DE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7">
    <w:name w:val="header"/>
    <w:basedOn w:val="a"/>
    <w:link w:val="a8"/>
    <w:uiPriority w:val="99"/>
    <w:unhideWhenUsed/>
    <w:rsid w:val="00226092"/>
    <w:pPr>
      <w:tabs>
        <w:tab w:val="center" w:pos="4677"/>
        <w:tab w:val="right" w:pos="9355"/>
      </w:tabs>
    </w:pPr>
  </w:style>
  <w:style w:type="character" w:customStyle="1" w:styleId="a8">
    <w:name w:val="Верхний колонтитул Знак"/>
    <w:basedOn w:val="a0"/>
    <w:link w:val="a7"/>
    <w:uiPriority w:val="99"/>
    <w:rsid w:val="00226092"/>
    <w:rPr>
      <w:rFonts w:ascii="Times New Roman" w:eastAsia="Times New Roman" w:hAnsi="Times New Roman" w:cs="Times New Roman"/>
      <w:sz w:val="20"/>
      <w:szCs w:val="20"/>
      <w:lang w:eastAsia="ar-SA"/>
    </w:rPr>
  </w:style>
  <w:style w:type="paragraph" w:styleId="a9">
    <w:name w:val="footer"/>
    <w:basedOn w:val="a"/>
    <w:link w:val="aa"/>
    <w:uiPriority w:val="99"/>
    <w:unhideWhenUsed/>
    <w:rsid w:val="00226092"/>
    <w:pPr>
      <w:tabs>
        <w:tab w:val="center" w:pos="4677"/>
        <w:tab w:val="right" w:pos="9355"/>
      </w:tabs>
    </w:pPr>
  </w:style>
  <w:style w:type="character" w:customStyle="1" w:styleId="aa">
    <w:name w:val="Нижний колонтитул Знак"/>
    <w:basedOn w:val="a0"/>
    <w:link w:val="a9"/>
    <w:uiPriority w:val="99"/>
    <w:rsid w:val="00226092"/>
    <w:rPr>
      <w:rFonts w:ascii="Times New Roman" w:eastAsia="Times New Roman" w:hAnsi="Times New Roman" w:cs="Times New Roman"/>
      <w:sz w:val="20"/>
      <w:szCs w:val="20"/>
      <w:lang w:eastAsia="ar-SA"/>
    </w:rPr>
  </w:style>
  <w:style w:type="paragraph" w:customStyle="1" w:styleId="ConsPlusTitle">
    <w:name w:val="ConsPlusTitle"/>
    <w:rsid w:val="00BA16B3"/>
    <w:pPr>
      <w:widowControl w:val="0"/>
      <w:suppressAutoHyphens/>
      <w:autoSpaceDE w:val="0"/>
      <w:spacing w:after="0" w:line="240" w:lineRule="auto"/>
    </w:pPr>
    <w:rPr>
      <w:rFonts w:ascii="Calibri" w:eastAsia="Times New Roman" w:hAnsi="Calibri" w:cs="Calibri"/>
      <w:b/>
      <w:bCs/>
      <w:lang w:eastAsia="ar-SA"/>
    </w:rPr>
  </w:style>
  <w:style w:type="paragraph" w:styleId="ab">
    <w:name w:val="footnote text"/>
    <w:basedOn w:val="a"/>
    <w:link w:val="ac"/>
    <w:uiPriority w:val="99"/>
    <w:unhideWhenUsed/>
    <w:rsid w:val="00BA16B3"/>
  </w:style>
  <w:style w:type="character" w:customStyle="1" w:styleId="ac">
    <w:name w:val="Текст сноски Знак"/>
    <w:basedOn w:val="a0"/>
    <w:link w:val="ab"/>
    <w:uiPriority w:val="99"/>
    <w:rsid w:val="00BA16B3"/>
    <w:rPr>
      <w:rFonts w:ascii="Times New Roman" w:eastAsia="Times New Roman" w:hAnsi="Times New Roman" w:cs="Times New Roman"/>
      <w:sz w:val="20"/>
      <w:szCs w:val="20"/>
      <w:lang w:eastAsia="ar-SA"/>
    </w:rPr>
  </w:style>
  <w:style w:type="character" w:styleId="ad">
    <w:name w:val="footnote reference"/>
    <w:uiPriority w:val="99"/>
    <w:unhideWhenUsed/>
    <w:rsid w:val="00BA16B3"/>
    <w:rPr>
      <w:vertAlign w:val="superscript"/>
    </w:rPr>
  </w:style>
  <w:style w:type="character" w:styleId="ae">
    <w:name w:val="annotation reference"/>
    <w:basedOn w:val="a0"/>
    <w:uiPriority w:val="99"/>
    <w:unhideWhenUsed/>
    <w:rsid w:val="007661DD"/>
    <w:rPr>
      <w:sz w:val="16"/>
      <w:szCs w:val="16"/>
    </w:rPr>
  </w:style>
  <w:style w:type="paragraph" w:styleId="af">
    <w:name w:val="annotation text"/>
    <w:basedOn w:val="a"/>
    <w:link w:val="af0"/>
    <w:uiPriority w:val="99"/>
    <w:unhideWhenUsed/>
    <w:rsid w:val="007661DD"/>
  </w:style>
  <w:style w:type="character" w:customStyle="1" w:styleId="af0">
    <w:name w:val="Текст примечания Знак"/>
    <w:basedOn w:val="a0"/>
    <w:link w:val="af"/>
    <w:uiPriority w:val="99"/>
    <w:rsid w:val="007661DD"/>
    <w:rPr>
      <w:rFonts w:ascii="Times New Roman" w:eastAsia="Times New Roman" w:hAnsi="Times New Roman" w:cs="Times New Roman"/>
      <w:sz w:val="20"/>
      <w:szCs w:val="20"/>
      <w:lang w:eastAsia="ar-SA"/>
    </w:rPr>
  </w:style>
  <w:style w:type="paragraph" w:styleId="af1">
    <w:name w:val="Balloon Text"/>
    <w:basedOn w:val="a"/>
    <w:link w:val="af2"/>
    <w:uiPriority w:val="99"/>
    <w:semiHidden/>
    <w:unhideWhenUsed/>
    <w:rsid w:val="007661DD"/>
    <w:rPr>
      <w:rFonts w:ascii="Segoe UI" w:hAnsi="Segoe UI" w:cs="Segoe UI"/>
      <w:sz w:val="18"/>
      <w:szCs w:val="18"/>
    </w:rPr>
  </w:style>
  <w:style w:type="character" w:customStyle="1" w:styleId="af2">
    <w:name w:val="Текст выноски Знак"/>
    <w:basedOn w:val="a0"/>
    <w:link w:val="af1"/>
    <w:uiPriority w:val="99"/>
    <w:semiHidden/>
    <w:rsid w:val="007661DD"/>
    <w:rPr>
      <w:rFonts w:ascii="Segoe UI" w:eastAsia="Times New Roman" w:hAnsi="Segoe UI" w:cs="Segoe UI"/>
      <w:sz w:val="18"/>
      <w:szCs w:val="18"/>
      <w:lang w:eastAsia="ar-SA"/>
    </w:rPr>
  </w:style>
  <w:style w:type="paragraph" w:customStyle="1" w:styleId="af3">
    <w:name w:val="Подподпункт"/>
    <w:basedOn w:val="a"/>
    <w:rsid w:val="00C72480"/>
    <w:pPr>
      <w:tabs>
        <w:tab w:val="left" w:pos="1701"/>
      </w:tabs>
      <w:snapToGrid w:val="0"/>
      <w:spacing w:line="360" w:lineRule="auto"/>
      <w:ind w:left="1701" w:hanging="567"/>
      <w:jc w:val="both"/>
    </w:pPr>
    <w:rPr>
      <w:sz w:val="28"/>
    </w:rPr>
  </w:style>
  <w:style w:type="numbering" w:customStyle="1" w:styleId="WWNum7">
    <w:name w:val="WWNum7"/>
    <w:basedOn w:val="a2"/>
    <w:rsid w:val="002878B2"/>
    <w:pPr>
      <w:numPr>
        <w:numId w:val="29"/>
      </w:numPr>
    </w:pPr>
  </w:style>
  <w:style w:type="paragraph" w:styleId="af4">
    <w:name w:val="No Spacing"/>
    <w:link w:val="af5"/>
    <w:uiPriority w:val="1"/>
    <w:qFormat/>
    <w:rsid w:val="00EC1E6C"/>
    <w:pPr>
      <w:spacing w:after="0" w:line="240" w:lineRule="auto"/>
    </w:pPr>
    <w:rPr>
      <w:rFonts w:eastAsiaTheme="minorEastAsia"/>
      <w:lang w:eastAsia="ru-RU"/>
    </w:rPr>
  </w:style>
  <w:style w:type="character" w:customStyle="1" w:styleId="af5">
    <w:name w:val="Без интервала Знак"/>
    <w:basedOn w:val="a0"/>
    <w:link w:val="af4"/>
    <w:uiPriority w:val="1"/>
    <w:rsid w:val="00EC1E6C"/>
    <w:rPr>
      <w:rFonts w:eastAsiaTheme="minorEastAsia"/>
      <w:lang w:eastAsia="ru-RU"/>
    </w:rPr>
  </w:style>
  <w:style w:type="character" w:styleId="af6">
    <w:name w:val="Hyperlink"/>
    <w:basedOn w:val="a0"/>
    <w:uiPriority w:val="99"/>
    <w:unhideWhenUsed/>
    <w:rsid w:val="00FB6067"/>
    <w:rPr>
      <w:color w:val="0563C1" w:themeColor="hyperlink"/>
      <w:u w:val="single"/>
    </w:rPr>
  </w:style>
  <w:style w:type="character" w:customStyle="1" w:styleId="font-colorprimary">
    <w:name w:val="font-color__primary"/>
    <w:rsid w:val="00383F13"/>
  </w:style>
  <w:style w:type="character" w:customStyle="1" w:styleId="char-1-pdl">
    <w:name w:val="char-1-pdl"/>
    <w:rsid w:val="00383F13"/>
  </w:style>
  <w:style w:type="character" w:customStyle="1" w:styleId="UnresolvedMention">
    <w:name w:val="Unresolved Mention"/>
    <w:basedOn w:val="a0"/>
    <w:uiPriority w:val="99"/>
    <w:semiHidden/>
    <w:unhideWhenUsed/>
    <w:rsid w:val="00D67AF7"/>
    <w:rPr>
      <w:color w:val="605E5C"/>
      <w:shd w:val="clear" w:color="auto" w:fill="E1DFDD"/>
    </w:rPr>
  </w:style>
  <w:style w:type="table" w:customStyle="1" w:styleId="11">
    <w:name w:val="Сетка таблицы1"/>
    <w:basedOn w:val="a1"/>
    <w:next w:val="af7"/>
    <w:uiPriority w:val="39"/>
    <w:rsid w:val="005A1E7E"/>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7">
    <w:name w:val="Table Grid"/>
    <w:basedOn w:val="a1"/>
    <w:uiPriority w:val="39"/>
    <w:rsid w:val="005A1E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814896">
      <w:bodyDiv w:val="1"/>
      <w:marLeft w:val="0"/>
      <w:marRight w:val="0"/>
      <w:marTop w:val="0"/>
      <w:marBottom w:val="0"/>
      <w:divBdr>
        <w:top w:val="none" w:sz="0" w:space="0" w:color="auto"/>
        <w:left w:val="none" w:sz="0" w:space="0" w:color="auto"/>
        <w:bottom w:val="none" w:sz="0" w:space="0" w:color="auto"/>
        <w:right w:val="none" w:sz="0" w:space="0" w:color="auto"/>
      </w:divBdr>
    </w:div>
    <w:div w:id="508636945">
      <w:bodyDiv w:val="1"/>
      <w:marLeft w:val="0"/>
      <w:marRight w:val="0"/>
      <w:marTop w:val="0"/>
      <w:marBottom w:val="0"/>
      <w:divBdr>
        <w:top w:val="none" w:sz="0" w:space="0" w:color="auto"/>
        <w:left w:val="none" w:sz="0" w:space="0" w:color="auto"/>
        <w:bottom w:val="none" w:sz="0" w:space="0" w:color="auto"/>
        <w:right w:val="none" w:sz="0" w:space="0" w:color="auto"/>
      </w:divBdr>
    </w:div>
    <w:div w:id="620653984">
      <w:bodyDiv w:val="1"/>
      <w:marLeft w:val="0"/>
      <w:marRight w:val="0"/>
      <w:marTop w:val="0"/>
      <w:marBottom w:val="0"/>
      <w:divBdr>
        <w:top w:val="none" w:sz="0" w:space="0" w:color="auto"/>
        <w:left w:val="none" w:sz="0" w:space="0" w:color="auto"/>
        <w:bottom w:val="none" w:sz="0" w:space="0" w:color="auto"/>
        <w:right w:val="none" w:sz="0" w:space="0" w:color="auto"/>
      </w:divBdr>
    </w:div>
    <w:div w:id="633098408">
      <w:bodyDiv w:val="1"/>
      <w:marLeft w:val="0"/>
      <w:marRight w:val="0"/>
      <w:marTop w:val="0"/>
      <w:marBottom w:val="0"/>
      <w:divBdr>
        <w:top w:val="none" w:sz="0" w:space="0" w:color="auto"/>
        <w:left w:val="none" w:sz="0" w:space="0" w:color="auto"/>
        <w:bottom w:val="none" w:sz="0" w:space="0" w:color="auto"/>
        <w:right w:val="none" w:sz="0" w:space="0" w:color="auto"/>
      </w:divBdr>
    </w:div>
    <w:div w:id="639267127">
      <w:bodyDiv w:val="1"/>
      <w:marLeft w:val="0"/>
      <w:marRight w:val="0"/>
      <w:marTop w:val="0"/>
      <w:marBottom w:val="0"/>
      <w:divBdr>
        <w:top w:val="none" w:sz="0" w:space="0" w:color="auto"/>
        <w:left w:val="none" w:sz="0" w:space="0" w:color="auto"/>
        <w:bottom w:val="none" w:sz="0" w:space="0" w:color="auto"/>
        <w:right w:val="none" w:sz="0" w:space="0" w:color="auto"/>
      </w:divBdr>
    </w:div>
    <w:div w:id="742458493">
      <w:bodyDiv w:val="1"/>
      <w:marLeft w:val="0"/>
      <w:marRight w:val="0"/>
      <w:marTop w:val="0"/>
      <w:marBottom w:val="0"/>
      <w:divBdr>
        <w:top w:val="none" w:sz="0" w:space="0" w:color="auto"/>
        <w:left w:val="none" w:sz="0" w:space="0" w:color="auto"/>
        <w:bottom w:val="none" w:sz="0" w:space="0" w:color="auto"/>
        <w:right w:val="none" w:sz="0" w:space="0" w:color="auto"/>
      </w:divBdr>
    </w:div>
    <w:div w:id="751318427">
      <w:bodyDiv w:val="1"/>
      <w:marLeft w:val="0"/>
      <w:marRight w:val="0"/>
      <w:marTop w:val="0"/>
      <w:marBottom w:val="0"/>
      <w:divBdr>
        <w:top w:val="none" w:sz="0" w:space="0" w:color="auto"/>
        <w:left w:val="none" w:sz="0" w:space="0" w:color="auto"/>
        <w:bottom w:val="none" w:sz="0" w:space="0" w:color="auto"/>
        <w:right w:val="none" w:sz="0" w:space="0" w:color="auto"/>
      </w:divBdr>
    </w:div>
    <w:div w:id="860557838">
      <w:bodyDiv w:val="1"/>
      <w:marLeft w:val="0"/>
      <w:marRight w:val="0"/>
      <w:marTop w:val="0"/>
      <w:marBottom w:val="0"/>
      <w:divBdr>
        <w:top w:val="none" w:sz="0" w:space="0" w:color="auto"/>
        <w:left w:val="none" w:sz="0" w:space="0" w:color="auto"/>
        <w:bottom w:val="none" w:sz="0" w:space="0" w:color="auto"/>
        <w:right w:val="none" w:sz="0" w:space="0" w:color="auto"/>
      </w:divBdr>
    </w:div>
    <w:div w:id="908617649">
      <w:bodyDiv w:val="1"/>
      <w:marLeft w:val="0"/>
      <w:marRight w:val="0"/>
      <w:marTop w:val="0"/>
      <w:marBottom w:val="0"/>
      <w:divBdr>
        <w:top w:val="none" w:sz="0" w:space="0" w:color="auto"/>
        <w:left w:val="none" w:sz="0" w:space="0" w:color="auto"/>
        <w:bottom w:val="none" w:sz="0" w:space="0" w:color="auto"/>
        <w:right w:val="none" w:sz="0" w:space="0" w:color="auto"/>
      </w:divBdr>
    </w:div>
    <w:div w:id="966162186">
      <w:bodyDiv w:val="1"/>
      <w:marLeft w:val="0"/>
      <w:marRight w:val="0"/>
      <w:marTop w:val="0"/>
      <w:marBottom w:val="0"/>
      <w:divBdr>
        <w:top w:val="none" w:sz="0" w:space="0" w:color="auto"/>
        <w:left w:val="none" w:sz="0" w:space="0" w:color="auto"/>
        <w:bottom w:val="none" w:sz="0" w:space="0" w:color="auto"/>
        <w:right w:val="none" w:sz="0" w:space="0" w:color="auto"/>
      </w:divBdr>
    </w:div>
    <w:div w:id="1565674047">
      <w:bodyDiv w:val="1"/>
      <w:marLeft w:val="0"/>
      <w:marRight w:val="0"/>
      <w:marTop w:val="0"/>
      <w:marBottom w:val="0"/>
      <w:divBdr>
        <w:top w:val="none" w:sz="0" w:space="0" w:color="auto"/>
        <w:left w:val="none" w:sz="0" w:space="0" w:color="auto"/>
        <w:bottom w:val="none" w:sz="0" w:space="0" w:color="auto"/>
        <w:right w:val="none" w:sz="0" w:space="0" w:color="auto"/>
      </w:divBdr>
    </w:div>
    <w:div w:id="1572231923">
      <w:bodyDiv w:val="1"/>
      <w:marLeft w:val="0"/>
      <w:marRight w:val="0"/>
      <w:marTop w:val="0"/>
      <w:marBottom w:val="0"/>
      <w:divBdr>
        <w:top w:val="none" w:sz="0" w:space="0" w:color="auto"/>
        <w:left w:val="none" w:sz="0" w:space="0" w:color="auto"/>
        <w:bottom w:val="none" w:sz="0" w:space="0" w:color="auto"/>
        <w:right w:val="none" w:sz="0" w:space="0" w:color="auto"/>
      </w:divBdr>
    </w:div>
    <w:div w:id="1880971473">
      <w:bodyDiv w:val="1"/>
      <w:marLeft w:val="0"/>
      <w:marRight w:val="0"/>
      <w:marTop w:val="0"/>
      <w:marBottom w:val="0"/>
      <w:divBdr>
        <w:top w:val="none" w:sz="0" w:space="0" w:color="auto"/>
        <w:left w:val="none" w:sz="0" w:space="0" w:color="auto"/>
        <w:bottom w:val="none" w:sz="0" w:space="0" w:color="auto"/>
        <w:right w:val="none" w:sz="0" w:space="0" w:color="auto"/>
      </w:divBdr>
    </w:div>
    <w:div w:id="1932085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kodeks://link/d?nd=1200005684" TargetMode="External"/><Relationship Id="rId18" Type="http://schemas.openxmlformats.org/officeDocument/2006/relationships/hyperlink" Target="kodeks://link/d?nd=436752114" TargetMode="External"/><Relationship Id="rId26" Type="http://schemas.openxmlformats.org/officeDocument/2006/relationships/hyperlink" Target="kodeks://link/d?nd=557666289" TargetMode="External"/><Relationship Id="rId39" Type="http://schemas.openxmlformats.org/officeDocument/2006/relationships/hyperlink" Target="kodeks://link/d?nd=902169100" TargetMode="External"/><Relationship Id="rId21" Type="http://schemas.openxmlformats.org/officeDocument/2006/relationships/hyperlink" Target="kodeks://link/d?nd=1200108858" TargetMode="External"/><Relationship Id="rId34" Type="http://schemas.openxmlformats.org/officeDocument/2006/relationships/hyperlink" Target="kodeks://link/d?nd=1200003114" TargetMode="External"/><Relationship Id="rId42" Type="http://schemas.openxmlformats.org/officeDocument/2006/relationships/hyperlink" Target="kodeks://link/d?nd=901870860"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kodeks://link/d?nd=744100004" TargetMode="External"/><Relationship Id="rId29" Type="http://schemas.openxmlformats.org/officeDocument/2006/relationships/hyperlink" Target="kodeks://link/d?nd=564542209"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kodeks://link/d?nd=1200181819" TargetMode="External"/><Relationship Id="rId24" Type="http://schemas.openxmlformats.org/officeDocument/2006/relationships/hyperlink" Target="kodeks://link/d?nd=420237834" TargetMode="External"/><Relationship Id="rId32" Type="http://schemas.openxmlformats.org/officeDocument/2006/relationships/hyperlink" Target="kodeks://link/d?nd=9054709" TargetMode="External"/><Relationship Id="rId37" Type="http://schemas.openxmlformats.org/officeDocument/2006/relationships/hyperlink" Target="kodeks://link/d?nd=1200003114" TargetMode="External"/><Relationship Id="rId40" Type="http://schemas.openxmlformats.org/officeDocument/2006/relationships/hyperlink" Target="kodeks://link/d?nd=499039185"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kodeks://link/d?nd=901919338" TargetMode="External"/><Relationship Id="rId23" Type="http://schemas.openxmlformats.org/officeDocument/2006/relationships/hyperlink" Target="kodeks://link/d?nd=902145038" TargetMode="External"/><Relationship Id="rId28" Type="http://schemas.openxmlformats.org/officeDocument/2006/relationships/hyperlink" Target="kodeks://link/d?nd=564542209" TargetMode="External"/><Relationship Id="rId36" Type="http://schemas.openxmlformats.org/officeDocument/2006/relationships/hyperlink" Target="kodeks://link/d?nd=1200003114" TargetMode="External"/><Relationship Id="rId10" Type="http://schemas.openxmlformats.org/officeDocument/2006/relationships/endnotes" Target="endnotes.xml"/><Relationship Id="rId19" Type="http://schemas.openxmlformats.org/officeDocument/2006/relationships/hyperlink" Target="kodeks://link/d?nd=556499040" TargetMode="External"/><Relationship Id="rId31" Type="http://schemas.openxmlformats.org/officeDocument/2006/relationships/hyperlink" Target="kodeks://link/d?nd=901829466" TargetMode="External"/><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kodeks://link/d?nd=1200164122" TargetMode="External"/><Relationship Id="rId22" Type="http://schemas.openxmlformats.org/officeDocument/2006/relationships/hyperlink" Target="kodeks://link/d?nd=901870860" TargetMode="External"/><Relationship Id="rId27" Type="http://schemas.openxmlformats.org/officeDocument/2006/relationships/hyperlink" Target="kodeks://link/d?nd=564233328" TargetMode="External"/><Relationship Id="rId30" Type="http://schemas.openxmlformats.org/officeDocument/2006/relationships/hyperlink" Target="kodeks://link/d?nd=901794520" TargetMode="External"/><Relationship Id="rId35" Type="http://schemas.openxmlformats.org/officeDocument/2006/relationships/hyperlink" Target="kodeks://link/d?nd=1200060588" TargetMode="External"/><Relationship Id="rId43"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kodeks://link/d?nd=1200181803" TargetMode="External"/><Relationship Id="rId17" Type="http://schemas.openxmlformats.org/officeDocument/2006/relationships/hyperlink" Target="kodeks://link/d?nd=902017047" TargetMode="External"/><Relationship Id="rId25" Type="http://schemas.openxmlformats.org/officeDocument/2006/relationships/hyperlink" Target="kodeks://link/d?nd=1200088718" TargetMode="External"/><Relationship Id="rId33" Type="http://schemas.openxmlformats.org/officeDocument/2006/relationships/hyperlink" Target="kodeks://link/d?nd=1200003072" TargetMode="External"/><Relationship Id="rId38" Type="http://schemas.openxmlformats.org/officeDocument/2006/relationships/hyperlink" Target="kodeks://link/d?nd=1200003114" TargetMode="External"/><Relationship Id="rId46" Type="http://schemas.openxmlformats.org/officeDocument/2006/relationships/theme" Target="theme/theme1.xml"/><Relationship Id="rId20" Type="http://schemas.openxmlformats.org/officeDocument/2006/relationships/hyperlink" Target="kodeks://link/d?nd=542616931" TargetMode="External"/><Relationship Id="rId41" Type="http://schemas.openxmlformats.org/officeDocument/2006/relationships/hyperlink" Target="kodeks://link/d?nd=90237369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Электронный документ" ma:contentTypeID="0x01010000274CEFBCA449F0AEC13C9C0C364B5100E15A5CFE3A924B4AB1A3DC92F0DD81C0" ma:contentTypeVersion="" ma:contentTypeDescription="" ma:contentTypeScope="" ma:versionID="15177f590e69538ec9637fd508224bd9">
  <xsd:schema xmlns:xsd="http://www.w3.org/2001/XMLSchema" xmlns:xs="http://www.w3.org/2001/XMLSchema" xmlns:p="http://schemas.microsoft.com/office/2006/metadata/properties" xmlns:ns1="http://schemas.microsoft.com/sharepoint/v3" xmlns:ns2="aeb3e8e0-784a-4348-b8a9-74d788c4fa59" targetNamespace="http://schemas.microsoft.com/office/2006/metadata/properties" ma:root="true" ma:fieldsID="14014668084324cbcc68611e0fc62b66" ns1:_="" ns2:_="">
    <xsd:import namespace="http://schemas.microsoft.com/sharepoint/v3"/>
    <xsd:import namespace="aeb3e8e0-784a-4348-b8a9-74d788c4fa59"/>
    <xsd:element name="properties">
      <xsd:complexType>
        <xsd:sequence>
          <xsd:element name="documentManagement">
            <xsd:complexType>
              <xsd:all>
                <xsd:element ref="ns1:ELibraryBalanceEntity" minOccurs="0"/>
                <xsd:element ref="ns1:ELibraryCPU" minOccurs="0"/>
                <xsd:element ref="ns1:ELibraryBusiness" minOccurs="0"/>
                <xsd:element ref="ns2:TaxKeywordTaxHTField" minOccurs="0"/>
                <xsd:element ref="ns2:TaxCatchAll" minOccurs="0"/>
                <xsd:element ref="ns1:ELibraryDivi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LibraryBalanceEntity" ma:index="0" nillable="true" ma:displayName="Филиал" ma:list="1f3a9be0-27f2-4961-9ad3-88d918581790" ma:internalName="ELibraryBalanceEntity" ma:showField="Title" ma:web="244a0b34-bfca-4d87-980d-c47e5c7554f1">
      <xsd:simpleType>
        <xsd:restriction base="dms:Lookup"/>
      </xsd:simpleType>
    </xsd:element>
    <xsd:element name="ELibraryCPU" ma:index="1" nillable="true" ma:displayName="ЦПУ" ma:list="c4a1c8c4-cd4c-4942-95fb-86c3f02b7f5b" ma:internalName="ELibraryCPU" ma:showField="Title" ma:web="244a0b34-bfca-4d87-980d-c47e5c7554f1">
      <xsd:simpleType>
        <xsd:restriction base="dms:Lookup"/>
      </xsd:simpleType>
    </xsd:element>
    <xsd:element name="ELibraryBusiness" ma:index="2" nillable="true" ma:displayName="Бизнес-процессы" ma:list="5ac47761-5ba4-47e7-bc1c-995e86943e8d" ma:internalName="ELibraryBusiness" ma:showField="Title" ma:web="244a0b34-bfca-4d87-980d-c47e5c7554f1">
      <xsd:simpleType>
        <xsd:restriction base="dms:Lookup"/>
      </xsd:simpleType>
    </xsd:element>
    <xsd:element name="ELibraryDivision" ma:index="6" nillable="true" ma:displayName="Ответственное подразделение" ma:list="464feaf8-3557-4a5f-93fe-e4ba45007064" ma:internalName="ELibraryDivision" ma:showField="Title" ma:web="244a0b34-bfca-4d87-980d-c47e5c7554f1">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aeb3e8e0-784a-4348-b8a9-74d788c4fa59" elementFormDefault="qualified">
    <xsd:import namespace="http://schemas.microsoft.com/office/2006/documentManagement/types"/>
    <xsd:import namespace="http://schemas.microsoft.com/office/infopath/2007/PartnerControls"/>
    <xsd:element name="TaxKeywordTaxHTField" ma:index="4" nillable="true" ma:taxonomy="true" ma:internalName="TaxKeywordTaxHTField" ma:taxonomyFieldName="TaxKeyword" ma:displayName="Корпоративные ключевые слова" ma:fieldId="{23f27201-bee3-471e-b2e7-b64fd8b7ca38}" ma:taxonomyMulti="true" ma:sspId="5b2237b7-93fa-4c59-b6c1-1f36bdf37a2f" ma:termSetId="00000000-0000-0000-0000-000000000000" ma:anchorId="00000000-0000-0000-0000-000000000000" ma:open="true" ma:isKeyword="true">
      <xsd:complexType>
        <xsd:sequence>
          <xsd:element ref="pc:Terms" minOccurs="0" maxOccurs="1"/>
        </xsd:sequence>
      </xsd:complexType>
    </xsd:element>
    <xsd:element name="TaxCatchAll" ma:index="5" nillable="true" ma:displayName="Столбец для захвата всех терминов таксономии" ma:hidden="true" ma:list="{b0678bf0-9cbf-44b1-b24d-f3fdef66ebb4}" ma:internalName="TaxCatchAll" ma:showField="CatchAllData" ma:web="aeb3e8e0-784a-4348-b8a9-74d788c4fa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Edit>ELibForm</Edit>
</FormTemplates>
</file>

<file path=customXml/item3.xml><?xml version="1.0" encoding="utf-8"?>
<p:properties xmlns:p="http://schemas.microsoft.com/office/2006/metadata/properties" xmlns:xsi="http://www.w3.org/2001/XMLSchema-instance" xmlns:pc="http://schemas.microsoft.com/office/infopath/2007/PartnerControls">
  <documentManagement>
    <ELibraryDivision xmlns="http://schemas.microsoft.com/sharepoint/v3" xsi:nil="true"/>
    <TaxKeywordTaxHTField xmlns="aeb3e8e0-784a-4348-b8a9-74d788c4fa59">
      <Terms xmlns="http://schemas.microsoft.com/office/infopath/2007/PartnerControls"/>
    </TaxKeywordTaxHTField>
    <TaxCatchAll xmlns="aeb3e8e0-784a-4348-b8a9-74d788c4fa59"/>
    <ELibraryBalanceEntity xmlns="http://schemas.microsoft.com/sharepoint/v3" xsi:nil="true"/>
    <ELibraryCPU xmlns="http://schemas.microsoft.com/sharepoint/v3" xsi:nil="true"/>
    <ELibraryBusines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406BF-B419-4274-88EF-C53ECFBE6E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eb3e8e0-784a-4348-b8a9-74d788c4fa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54E3BC-C162-4D09-96DC-B875A4BA108A}">
  <ds:schemaRefs>
    <ds:schemaRef ds:uri="http://schemas.microsoft.com/sharepoint/v3/contenttype/forms"/>
  </ds:schemaRefs>
</ds:datastoreItem>
</file>

<file path=customXml/itemProps3.xml><?xml version="1.0" encoding="utf-8"?>
<ds:datastoreItem xmlns:ds="http://schemas.openxmlformats.org/officeDocument/2006/customXml" ds:itemID="{33364AC7-73D9-4280-9569-C3DBD4917A85}">
  <ds:schemaRefs>
    <ds:schemaRef ds:uri="http://schemas.microsoft.com/office/2006/metadata/properties"/>
    <ds:schemaRef ds:uri="http://schemas.microsoft.com/office/infopath/2007/PartnerControls"/>
    <ds:schemaRef ds:uri="http://schemas.microsoft.com/sharepoint/v3"/>
    <ds:schemaRef ds:uri="aeb3e8e0-784a-4348-b8a9-74d788c4fa59"/>
  </ds:schemaRefs>
</ds:datastoreItem>
</file>

<file path=customXml/itemProps4.xml><?xml version="1.0" encoding="utf-8"?>
<ds:datastoreItem xmlns:ds="http://schemas.openxmlformats.org/officeDocument/2006/customXml" ds:itemID="{BBE698DB-6517-42A8-975A-157E52814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10</Pages>
  <Words>4650</Words>
  <Characters>26509</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Карасюк Альберт Альбертович</dc:creator>
  <cp:lastModifiedBy>Ершов Иван Александрович</cp:lastModifiedBy>
  <cp:revision>12</cp:revision>
  <dcterms:created xsi:type="dcterms:W3CDTF">2026-06-24T11:35:00Z</dcterms:created>
  <dcterms:modified xsi:type="dcterms:W3CDTF">2026-08-03T12:07:00Z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0x01010000274CEFBCA449F0AEC13C9C0C364B5100E15A5CFE3A924B4AB1A3DC92F0DD81C0</vt:lpwstr>
  </property>
  <property fmtid="{D5CDD505-2E9C-101B-9397-08002B2CF9AE}" pid="3" name="TaxKeyword">
    <vt:lpwstr/>
  </property>
</Properties>
</file>